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C0CEA" w14:textId="77777777" w:rsidR="00303217" w:rsidRPr="00B56077" w:rsidRDefault="006A425C" w:rsidP="006A425C">
      <w:pPr>
        <w:spacing w:after="0" w:line="240" w:lineRule="auto"/>
        <w:jc w:val="center"/>
        <w:rPr>
          <w:b/>
          <w:color w:val="auto"/>
          <w:sz w:val="28"/>
          <w:szCs w:val="28"/>
        </w:rPr>
      </w:pPr>
      <w:r w:rsidRPr="00B56077">
        <w:rPr>
          <w:b/>
          <w:color w:val="auto"/>
          <w:sz w:val="28"/>
          <w:szCs w:val="28"/>
        </w:rPr>
        <w:t>KHUNG TIÊU CHUẨN ĐỀ NGHỊ BỔ NHIỆM VÀ BỔ NHIỆM LẠI VIÊN CHỨC QUẢN LÝ</w:t>
      </w:r>
    </w:p>
    <w:p w14:paraId="720C5EA6" w14:textId="2CBA0AF1" w:rsidR="00E21983" w:rsidRPr="00B56077" w:rsidRDefault="00B56077" w:rsidP="006A425C">
      <w:pPr>
        <w:spacing w:after="0" w:line="240" w:lineRule="auto"/>
        <w:jc w:val="center"/>
        <w:rPr>
          <w:color w:val="auto"/>
          <w:sz w:val="28"/>
          <w:szCs w:val="28"/>
        </w:rPr>
      </w:pPr>
      <w:r w:rsidRPr="00B56077">
        <w:rPr>
          <w:color w:val="auto"/>
          <w:sz w:val="28"/>
          <w:szCs w:val="28"/>
        </w:rPr>
        <w:t>(Kèm theo Biên bản họp ...............................................)</w:t>
      </w:r>
    </w:p>
    <w:p w14:paraId="2E9FDE93" w14:textId="77777777" w:rsidR="00261952" w:rsidRPr="006C2672" w:rsidRDefault="00261952" w:rsidP="006A425C">
      <w:pPr>
        <w:spacing w:after="0" w:line="240" w:lineRule="auto"/>
        <w:rPr>
          <w:b/>
          <w:color w:val="auto"/>
          <w:sz w:val="24"/>
        </w:rPr>
      </w:pPr>
    </w:p>
    <w:p w14:paraId="5F97E9F5" w14:textId="2F24B77C" w:rsidR="00E21983" w:rsidRPr="006C2672" w:rsidRDefault="00000000" w:rsidP="006A425C">
      <w:pPr>
        <w:spacing w:after="0" w:line="240" w:lineRule="auto"/>
        <w:rPr>
          <w:b/>
          <w:color w:val="auto"/>
          <w:sz w:val="24"/>
        </w:rPr>
      </w:pPr>
      <w:r w:rsidRPr="006C2672">
        <w:rPr>
          <w:b/>
          <w:color w:val="auto"/>
          <w:sz w:val="24"/>
        </w:rPr>
        <w:t xml:space="preserve">BẢNG 1: BẢNG ĐỐI CHIẾU ĐIỀU KIỆN, TIÊU CHUẨN ĐỀ NGHỊ </w:t>
      </w:r>
      <w:r w:rsidRPr="006C2672">
        <w:rPr>
          <w:b/>
          <w:color w:val="EE0000"/>
          <w:sz w:val="24"/>
        </w:rPr>
        <w:t>BỔ NHIỆM LẠI</w:t>
      </w:r>
    </w:p>
    <w:p w14:paraId="560FD9B2" w14:textId="77777777" w:rsidR="00EF4217" w:rsidRPr="006C2672" w:rsidRDefault="00EF4217" w:rsidP="006A425C">
      <w:pPr>
        <w:spacing w:after="0" w:line="240" w:lineRule="auto"/>
        <w:rPr>
          <w:b/>
          <w:color w:val="auto"/>
          <w:sz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20"/>
        <w:gridCol w:w="2536"/>
        <w:gridCol w:w="4252"/>
        <w:gridCol w:w="3260"/>
        <w:gridCol w:w="2268"/>
        <w:gridCol w:w="1276"/>
      </w:tblGrid>
      <w:tr w:rsidR="001672A8" w:rsidRPr="006C2672" w14:paraId="3E8FB271" w14:textId="65682B4B" w:rsidTr="00337E0A">
        <w:trPr>
          <w:trHeight w:val="195"/>
          <w:tblHeader/>
        </w:trPr>
        <w:tc>
          <w:tcPr>
            <w:tcW w:w="720" w:type="dxa"/>
            <w:shd w:val="clear" w:color="auto" w:fill="FFFFFF" w:themeFill="background1"/>
            <w:tcMar>
              <w:top w:w="120" w:type="dxa"/>
              <w:left w:w="150" w:type="dxa"/>
              <w:bottom w:w="120" w:type="dxa"/>
              <w:right w:w="150" w:type="dxa"/>
            </w:tcMar>
            <w:vAlign w:val="center"/>
          </w:tcPr>
          <w:p w14:paraId="7346DCD9" w14:textId="77777777" w:rsidR="001672A8" w:rsidRPr="006C2672" w:rsidRDefault="001672A8" w:rsidP="00C64961">
            <w:pPr>
              <w:spacing w:after="0" w:line="240" w:lineRule="auto"/>
              <w:jc w:val="center"/>
              <w:rPr>
                <w:rFonts w:cs="Times New Roman"/>
                <w:color w:val="auto"/>
                <w:sz w:val="22"/>
              </w:rPr>
            </w:pPr>
            <w:r w:rsidRPr="006C2672">
              <w:rPr>
                <w:rFonts w:cs="Times New Roman"/>
                <w:b/>
                <w:color w:val="auto"/>
                <w:sz w:val="22"/>
              </w:rPr>
              <w:t>STT</w:t>
            </w:r>
          </w:p>
        </w:tc>
        <w:tc>
          <w:tcPr>
            <w:tcW w:w="2536" w:type="dxa"/>
            <w:shd w:val="clear" w:color="auto" w:fill="FFFFFF" w:themeFill="background1"/>
            <w:tcMar>
              <w:top w:w="120" w:type="dxa"/>
              <w:left w:w="150" w:type="dxa"/>
              <w:bottom w:w="120" w:type="dxa"/>
              <w:right w:w="150" w:type="dxa"/>
            </w:tcMar>
            <w:vAlign w:val="center"/>
          </w:tcPr>
          <w:p w14:paraId="00935B89" w14:textId="4A829489" w:rsidR="001672A8" w:rsidRPr="006C2672" w:rsidRDefault="001672A8" w:rsidP="00C64961">
            <w:pPr>
              <w:spacing w:after="0" w:line="240" w:lineRule="auto"/>
              <w:jc w:val="center"/>
              <w:rPr>
                <w:rFonts w:cs="Times New Roman"/>
                <w:color w:val="auto"/>
                <w:sz w:val="22"/>
              </w:rPr>
            </w:pPr>
            <w:r w:rsidRPr="006C2672">
              <w:rPr>
                <w:rFonts w:cs="Times New Roman"/>
                <w:b/>
                <w:color w:val="auto"/>
                <w:sz w:val="22"/>
              </w:rPr>
              <w:t>Điều kiện/Tiêu chuẩn</w:t>
            </w:r>
          </w:p>
        </w:tc>
        <w:tc>
          <w:tcPr>
            <w:tcW w:w="4252" w:type="dxa"/>
            <w:shd w:val="clear" w:color="auto" w:fill="FFFFFF" w:themeFill="background1"/>
            <w:tcMar>
              <w:top w:w="120" w:type="dxa"/>
              <w:left w:w="150" w:type="dxa"/>
              <w:bottom w:w="120" w:type="dxa"/>
              <w:right w:w="150" w:type="dxa"/>
            </w:tcMar>
            <w:vAlign w:val="center"/>
          </w:tcPr>
          <w:p w14:paraId="302B3D0F" w14:textId="5AD29B92" w:rsidR="001672A8" w:rsidRPr="006C2672" w:rsidRDefault="001672A8" w:rsidP="00547069">
            <w:pPr>
              <w:spacing w:after="0" w:line="240" w:lineRule="auto"/>
              <w:jc w:val="center"/>
              <w:rPr>
                <w:rFonts w:cs="Times New Roman"/>
                <w:b/>
                <w:color w:val="auto"/>
                <w:sz w:val="22"/>
              </w:rPr>
            </w:pPr>
            <w:r w:rsidRPr="006C2672">
              <w:rPr>
                <w:rFonts w:cs="Times New Roman"/>
                <w:b/>
                <w:color w:val="auto"/>
                <w:sz w:val="22"/>
              </w:rPr>
              <w:t>Căn cứ</w:t>
            </w:r>
          </w:p>
        </w:tc>
        <w:tc>
          <w:tcPr>
            <w:tcW w:w="3260" w:type="dxa"/>
            <w:shd w:val="clear" w:color="auto" w:fill="FFFFFF" w:themeFill="background1"/>
            <w:tcMar>
              <w:top w:w="120" w:type="dxa"/>
              <w:left w:w="150" w:type="dxa"/>
              <w:bottom w:w="120" w:type="dxa"/>
              <w:right w:w="150" w:type="dxa"/>
            </w:tcMar>
            <w:vAlign w:val="center"/>
          </w:tcPr>
          <w:p w14:paraId="05D23B53" w14:textId="6BB2ECF8" w:rsidR="001672A8" w:rsidRPr="006C2672" w:rsidRDefault="006D7ED8" w:rsidP="00C64961">
            <w:pPr>
              <w:spacing w:after="0" w:line="240" w:lineRule="auto"/>
              <w:jc w:val="center"/>
              <w:rPr>
                <w:rFonts w:cs="Times New Roman"/>
                <w:color w:val="auto"/>
                <w:sz w:val="22"/>
              </w:rPr>
            </w:pPr>
            <w:r w:rsidRPr="006C2672">
              <w:rPr>
                <w:rFonts w:cs="Times New Roman"/>
                <w:b/>
                <w:color w:val="auto"/>
                <w:sz w:val="22"/>
              </w:rPr>
              <w:t>Mô tả</w:t>
            </w:r>
            <w:r w:rsidR="00184C1C" w:rsidRPr="006C2672">
              <w:rPr>
                <w:rFonts w:cs="Times New Roman"/>
                <w:b/>
                <w:color w:val="auto"/>
                <w:sz w:val="22"/>
              </w:rPr>
              <w:t>/Kết quả</w:t>
            </w:r>
          </w:p>
        </w:tc>
        <w:tc>
          <w:tcPr>
            <w:tcW w:w="2268" w:type="dxa"/>
            <w:shd w:val="clear" w:color="auto" w:fill="FFFFFF" w:themeFill="background1"/>
            <w:tcMar>
              <w:top w:w="120" w:type="dxa"/>
              <w:left w:w="150" w:type="dxa"/>
              <w:bottom w:w="120" w:type="dxa"/>
              <w:right w:w="150" w:type="dxa"/>
            </w:tcMar>
            <w:vAlign w:val="center"/>
          </w:tcPr>
          <w:p w14:paraId="24F2F505" w14:textId="77777777" w:rsidR="00583778" w:rsidRPr="006C2672" w:rsidRDefault="001672A8" w:rsidP="00C64961">
            <w:pPr>
              <w:spacing w:after="0" w:line="240" w:lineRule="auto"/>
              <w:jc w:val="center"/>
              <w:rPr>
                <w:rFonts w:cs="Times New Roman"/>
                <w:b/>
                <w:color w:val="auto"/>
                <w:sz w:val="22"/>
              </w:rPr>
            </w:pPr>
            <w:r w:rsidRPr="006C2672">
              <w:rPr>
                <w:rFonts w:cs="Times New Roman"/>
                <w:b/>
                <w:color w:val="auto"/>
                <w:sz w:val="22"/>
              </w:rPr>
              <w:t>Đánh giá</w:t>
            </w:r>
          </w:p>
          <w:p w14:paraId="6D3A9A15" w14:textId="17AF8B43" w:rsidR="00FC439E" w:rsidRPr="006C2672" w:rsidRDefault="00FC439E" w:rsidP="00C64961">
            <w:pPr>
              <w:spacing w:after="0" w:line="240" w:lineRule="auto"/>
              <w:jc w:val="center"/>
              <w:rPr>
                <w:rFonts w:cs="Times New Roman"/>
                <w:b/>
                <w:color w:val="auto"/>
                <w:sz w:val="22"/>
              </w:rPr>
            </w:pPr>
            <w:r w:rsidRPr="006C2672">
              <w:rPr>
                <w:rFonts w:cs="Times New Roman"/>
                <w:b/>
                <w:color w:val="auto"/>
                <w:sz w:val="22"/>
              </w:rPr>
              <w:t>(Đạt/Không đạt</w:t>
            </w:r>
            <w:r w:rsidR="00E74B7F" w:rsidRPr="006C2672">
              <w:rPr>
                <w:rStyle w:val="FootnoteReference"/>
                <w:rFonts w:cs="Times New Roman"/>
                <w:b/>
                <w:color w:val="auto"/>
                <w:sz w:val="22"/>
              </w:rPr>
              <w:footnoteReference w:id="1"/>
            </w:r>
            <w:r w:rsidRPr="006C2672">
              <w:rPr>
                <w:rFonts w:cs="Times New Roman"/>
                <w:b/>
                <w:color w:val="auto"/>
                <w:sz w:val="22"/>
              </w:rPr>
              <w:t>)</w:t>
            </w:r>
          </w:p>
        </w:tc>
        <w:tc>
          <w:tcPr>
            <w:tcW w:w="1276" w:type="dxa"/>
            <w:shd w:val="clear" w:color="auto" w:fill="FFFFFF" w:themeFill="background1"/>
            <w:tcMar>
              <w:top w:w="120" w:type="dxa"/>
              <w:left w:w="150" w:type="dxa"/>
              <w:bottom w:w="120" w:type="dxa"/>
              <w:right w:w="150" w:type="dxa"/>
            </w:tcMar>
            <w:vAlign w:val="center"/>
          </w:tcPr>
          <w:p w14:paraId="7C35FF4A" w14:textId="59320417" w:rsidR="001672A8" w:rsidRPr="006C2672" w:rsidRDefault="001672A8" w:rsidP="00C64961">
            <w:pPr>
              <w:spacing w:after="0" w:line="240" w:lineRule="auto"/>
              <w:jc w:val="center"/>
              <w:rPr>
                <w:rFonts w:cs="Times New Roman"/>
                <w:color w:val="auto"/>
                <w:sz w:val="22"/>
              </w:rPr>
            </w:pPr>
            <w:r w:rsidRPr="006C2672">
              <w:rPr>
                <w:rFonts w:cs="Times New Roman"/>
                <w:b/>
                <w:color w:val="auto"/>
                <w:sz w:val="22"/>
              </w:rPr>
              <w:t>Ghi chú</w:t>
            </w:r>
          </w:p>
        </w:tc>
      </w:tr>
      <w:tr w:rsidR="001672A8" w:rsidRPr="006C2672" w14:paraId="79FD1535" w14:textId="25F64B4C" w:rsidTr="00337E0A">
        <w:tc>
          <w:tcPr>
            <w:tcW w:w="720" w:type="dxa"/>
            <w:shd w:val="clear" w:color="auto" w:fill="FFFFFF" w:themeFill="background1"/>
            <w:tcMar>
              <w:top w:w="80" w:type="dxa"/>
              <w:left w:w="100" w:type="dxa"/>
              <w:bottom w:w="80" w:type="dxa"/>
              <w:right w:w="100" w:type="dxa"/>
            </w:tcMar>
            <w:vAlign w:val="center"/>
          </w:tcPr>
          <w:p w14:paraId="29BD7CEF" w14:textId="1C068B9B"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656E952B" w14:textId="46770433" w:rsidR="001672A8" w:rsidRPr="006C2672" w:rsidRDefault="001672A8" w:rsidP="00C64961">
            <w:pPr>
              <w:spacing w:after="0" w:line="240" w:lineRule="auto"/>
              <w:jc w:val="center"/>
              <w:rPr>
                <w:rFonts w:cs="Times New Roman"/>
                <w:b/>
                <w:sz w:val="22"/>
              </w:rPr>
            </w:pPr>
            <w:r w:rsidRPr="006C2672">
              <w:rPr>
                <w:rFonts w:cs="Times New Roman"/>
                <w:b/>
                <w:sz w:val="22"/>
              </w:rPr>
              <w:t>Nhu cầu công tác</w:t>
            </w:r>
          </w:p>
        </w:tc>
        <w:tc>
          <w:tcPr>
            <w:tcW w:w="4252" w:type="dxa"/>
            <w:shd w:val="clear" w:color="auto" w:fill="FFFFFF" w:themeFill="background1"/>
            <w:tcMar>
              <w:top w:w="80" w:type="dxa"/>
              <w:left w:w="100" w:type="dxa"/>
              <w:bottom w:w="80" w:type="dxa"/>
              <w:right w:w="100" w:type="dxa"/>
            </w:tcMar>
            <w:vAlign w:val="center"/>
          </w:tcPr>
          <w:p w14:paraId="5E5D833D" w14:textId="65949755"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Khoản 3 Điều 37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44809539" w14:textId="5C5A17B7" w:rsidR="001672A8" w:rsidRPr="006C2672" w:rsidRDefault="001672A8" w:rsidP="00C64961">
            <w:pPr>
              <w:spacing w:after="0" w:line="240" w:lineRule="auto"/>
              <w:jc w:val="both"/>
              <w:rPr>
                <w:rFonts w:cs="Times New Roman"/>
                <w:sz w:val="22"/>
              </w:rPr>
            </w:pPr>
            <w:r w:rsidRPr="006C2672">
              <w:rPr>
                <w:rFonts w:cs="Times New Roman"/>
                <w:sz w:val="22"/>
              </w:rPr>
              <w:t>Mô tả nhu cầu thực tế của Bộ môn/Khoa/Phòng ban và sự phù hợp với đề án vị trí việc làm</w:t>
            </w:r>
          </w:p>
        </w:tc>
        <w:tc>
          <w:tcPr>
            <w:tcW w:w="2268" w:type="dxa"/>
            <w:shd w:val="clear" w:color="auto" w:fill="FFFFFF" w:themeFill="background1"/>
            <w:tcMar>
              <w:top w:w="80" w:type="dxa"/>
              <w:left w:w="100" w:type="dxa"/>
              <w:bottom w:w="80" w:type="dxa"/>
              <w:right w:w="100" w:type="dxa"/>
            </w:tcMar>
            <w:vAlign w:val="center"/>
          </w:tcPr>
          <w:p w14:paraId="13E99249" w14:textId="0F13DD95"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029DC78D" w14:textId="4A39C4BA" w:rsidR="001672A8" w:rsidRPr="006C2672" w:rsidRDefault="001672A8" w:rsidP="00C64961">
            <w:pPr>
              <w:spacing w:after="0" w:line="240" w:lineRule="auto"/>
              <w:jc w:val="both"/>
              <w:rPr>
                <w:rFonts w:cs="Times New Roman"/>
                <w:sz w:val="22"/>
              </w:rPr>
            </w:pPr>
          </w:p>
        </w:tc>
      </w:tr>
      <w:tr w:rsidR="001672A8" w:rsidRPr="006C2672" w14:paraId="1212C990" w14:textId="23A625DE" w:rsidTr="00337E0A">
        <w:tc>
          <w:tcPr>
            <w:tcW w:w="720" w:type="dxa"/>
            <w:shd w:val="clear" w:color="auto" w:fill="FFFFFF" w:themeFill="background1"/>
            <w:tcMar>
              <w:top w:w="80" w:type="dxa"/>
              <w:left w:w="100" w:type="dxa"/>
              <w:bottom w:w="80" w:type="dxa"/>
              <w:right w:w="100" w:type="dxa"/>
            </w:tcMar>
            <w:vAlign w:val="center"/>
          </w:tcPr>
          <w:p w14:paraId="7D2379CE" w14:textId="42267DDE"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2A225972" w14:textId="77777777" w:rsidR="00A91D54" w:rsidRPr="006C2672" w:rsidRDefault="001672A8" w:rsidP="00C64961">
            <w:pPr>
              <w:spacing w:after="0" w:line="240" w:lineRule="auto"/>
              <w:jc w:val="center"/>
              <w:rPr>
                <w:rFonts w:cs="Times New Roman"/>
                <w:b/>
                <w:sz w:val="22"/>
              </w:rPr>
            </w:pPr>
            <w:r w:rsidRPr="006C2672">
              <w:rPr>
                <w:rFonts w:cs="Times New Roman"/>
                <w:b/>
                <w:sz w:val="22"/>
              </w:rPr>
              <w:t xml:space="preserve">Đánh giá, xếp loại </w:t>
            </w:r>
          </w:p>
          <w:p w14:paraId="5504C5CD" w14:textId="6E32B3A3" w:rsidR="001672A8" w:rsidRPr="006C2672" w:rsidRDefault="001672A8" w:rsidP="00C64961">
            <w:pPr>
              <w:spacing w:after="0" w:line="240" w:lineRule="auto"/>
              <w:jc w:val="center"/>
              <w:rPr>
                <w:rFonts w:cs="Times New Roman"/>
                <w:sz w:val="22"/>
              </w:rPr>
            </w:pPr>
            <w:r w:rsidRPr="006C2672">
              <w:rPr>
                <w:rFonts w:cs="Times New Roman"/>
                <w:b/>
                <w:sz w:val="22"/>
              </w:rPr>
              <w:t>chất lượng</w:t>
            </w:r>
          </w:p>
        </w:tc>
        <w:tc>
          <w:tcPr>
            <w:tcW w:w="4252" w:type="dxa"/>
            <w:shd w:val="clear" w:color="auto" w:fill="FFFFFF" w:themeFill="background1"/>
            <w:tcMar>
              <w:top w:w="80" w:type="dxa"/>
              <w:left w:w="100" w:type="dxa"/>
              <w:bottom w:w="80" w:type="dxa"/>
              <w:right w:w="100" w:type="dxa"/>
            </w:tcMar>
            <w:vAlign w:val="center"/>
          </w:tcPr>
          <w:p w14:paraId="33252DF4" w14:textId="107E9397"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Khoản 1 Điều 37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3460B35F" w14:textId="73E559AE" w:rsidR="001672A8" w:rsidRPr="006C2672" w:rsidRDefault="001672A8" w:rsidP="00C64961">
            <w:pPr>
              <w:spacing w:after="0" w:line="240" w:lineRule="auto"/>
              <w:jc w:val="both"/>
              <w:rPr>
                <w:rFonts w:cs="Times New Roman"/>
                <w:sz w:val="22"/>
              </w:rPr>
            </w:pPr>
            <w:r w:rsidRPr="006C2672">
              <w:rPr>
                <w:rFonts w:cs="Times New Roman"/>
                <w:sz w:val="22"/>
              </w:rPr>
              <w:t>Liệt kê chi tiết kết quả đánh giá xếp loại viên chức quản lý trong 5 năm (ví dụ: 2021-2025)</w:t>
            </w:r>
          </w:p>
        </w:tc>
        <w:tc>
          <w:tcPr>
            <w:tcW w:w="2268" w:type="dxa"/>
            <w:shd w:val="clear" w:color="auto" w:fill="FFFFFF" w:themeFill="background1"/>
            <w:tcMar>
              <w:top w:w="80" w:type="dxa"/>
              <w:left w:w="100" w:type="dxa"/>
              <w:bottom w:w="80" w:type="dxa"/>
              <w:right w:w="100" w:type="dxa"/>
            </w:tcMar>
            <w:vAlign w:val="center"/>
          </w:tcPr>
          <w:p w14:paraId="7CCE1328" w14:textId="08286297"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08C1E8F6" w14:textId="554F0851" w:rsidR="001672A8" w:rsidRPr="006C2672" w:rsidRDefault="001672A8" w:rsidP="00C64961">
            <w:pPr>
              <w:spacing w:after="0" w:line="240" w:lineRule="auto"/>
              <w:jc w:val="both"/>
              <w:rPr>
                <w:rFonts w:cs="Times New Roman"/>
                <w:sz w:val="22"/>
              </w:rPr>
            </w:pPr>
          </w:p>
        </w:tc>
      </w:tr>
      <w:tr w:rsidR="001672A8" w:rsidRPr="006C2672" w14:paraId="608C8A0D" w14:textId="11192E20" w:rsidTr="00337E0A">
        <w:tc>
          <w:tcPr>
            <w:tcW w:w="720" w:type="dxa"/>
            <w:shd w:val="clear" w:color="auto" w:fill="FFFFFF" w:themeFill="background1"/>
            <w:tcMar>
              <w:top w:w="80" w:type="dxa"/>
              <w:left w:w="100" w:type="dxa"/>
              <w:bottom w:w="80" w:type="dxa"/>
              <w:right w:w="100" w:type="dxa"/>
            </w:tcMar>
            <w:vAlign w:val="center"/>
          </w:tcPr>
          <w:p w14:paraId="75CB4285" w14:textId="59B78F34"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11C3E4C7" w14:textId="37AB68ED" w:rsidR="001672A8" w:rsidRPr="006C2672" w:rsidRDefault="001672A8" w:rsidP="00C64961">
            <w:pPr>
              <w:spacing w:after="0" w:line="240" w:lineRule="auto"/>
              <w:jc w:val="center"/>
              <w:rPr>
                <w:rFonts w:cs="Times New Roman"/>
                <w:sz w:val="22"/>
              </w:rPr>
            </w:pPr>
            <w:r w:rsidRPr="006C2672">
              <w:rPr>
                <w:rFonts w:cs="Times New Roman"/>
                <w:b/>
                <w:sz w:val="22"/>
              </w:rPr>
              <w:t>Trình độ chuyên môn</w:t>
            </w:r>
          </w:p>
        </w:tc>
        <w:tc>
          <w:tcPr>
            <w:tcW w:w="4252" w:type="dxa"/>
            <w:shd w:val="clear" w:color="auto" w:fill="FFFFFF" w:themeFill="background1"/>
            <w:tcMar>
              <w:top w:w="80" w:type="dxa"/>
              <w:left w:w="100" w:type="dxa"/>
              <w:bottom w:w="80" w:type="dxa"/>
              <w:right w:w="100" w:type="dxa"/>
            </w:tcMar>
            <w:vAlign w:val="center"/>
          </w:tcPr>
          <w:p w14:paraId="232C4E88" w14:textId="77578B6B" w:rsidR="001672A8" w:rsidRPr="006C2672" w:rsidRDefault="006313D8" w:rsidP="00547069">
            <w:pPr>
              <w:spacing w:after="0" w:line="240" w:lineRule="auto"/>
              <w:jc w:val="both"/>
              <w:rPr>
                <w:rFonts w:cs="Times New Roman"/>
                <w:color w:val="auto"/>
                <w:sz w:val="22"/>
              </w:rPr>
            </w:pPr>
            <w:r w:rsidRPr="006C2672">
              <w:rPr>
                <w:rFonts w:cs="Times New Roman"/>
                <w:color w:val="auto"/>
                <w:sz w:val="22"/>
              </w:rPr>
              <w:t xml:space="preserve">Khoản 2 Điều 37 Nghị định số 259/2026/NĐ-CP ngày 30/06/2026 của Chính phủ và </w:t>
            </w:r>
            <w:r w:rsidR="001672A8" w:rsidRPr="006C2672">
              <w:rPr>
                <w:rFonts w:cs="Times New Roman"/>
                <w:color w:val="auto"/>
                <w:sz w:val="22"/>
              </w:rPr>
              <w:t>Quy chế Tổ chức và hoạt động của Học viện Nông nghiệp Việt Nam</w:t>
            </w:r>
          </w:p>
        </w:tc>
        <w:tc>
          <w:tcPr>
            <w:tcW w:w="3260" w:type="dxa"/>
            <w:shd w:val="clear" w:color="auto" w:fill="FFFFFF" w:themeFill="background1"/>
            <w:tcMar>
              <w:top w:w="80" w:type="dxa"/>
              <w:left w:w="100" w:type="dxa"/>
              <w:bottom w:w="80" w:type="dxa"/>
              <w:right w:w="100" w:type="dxa"/>
            </w:tcMar>
            <w:vAlign w:val="center"/>
          </w:tcPr>
          <w:p w14:paraId="75CD7FA2" w14:textId="3F0761A8" w:rsidR="001672A8" w:rsidRPr="006C2672" w:rsidRDefault="001672A8" w:rsidP="00C64961">
            <w:pPr>
              <w:spacing w:after="0" w:line="240" w:lineRule="auto"/>
              <w:jc w:val="both"/>
              <w:rPr>
                <w:rFonts w:cs="Times New Roman"/>
                <w:sz w:val="22"/>
              </w:rPr>
            </w:pPr>
            <w:r w:rsidRPr="006C2672">
              <w:rPr>
                <w:rFonts w:cs="Times New Roman"/>
                <w:sz w:val="22"/>
              </w:rPr>
              <w:t>Tiến sĩ/Thạc sĩ, chuyên ngành đào tạo, năm cấp bằng, nơi cấp bằng</w:t>
            </w:r>
          </w:p>
        </w:tc>
        <w:tc>
          <w:tcPr>
            <w:tcW w:w="2268" w:type="dxa"/>
            <w:shd w:val="clear" w:color="auto" w:fill="FFFFFF" w:themeFill="background1"/>
            <w:tcMar>
              <w:top w:w="80" w:type="dxa"/>
              <w:left w:w="100" w:type="dxa"/>
              <w:bottom w:w="80" w:type="dxa"/>
              <w:right w:w="100" w:type="dxa"/>
            </w:tcMar>
            <w:vAlign w:val="center"/>
          </w:tcPr>
          <w:p w14:paraId="67A66DF3" w14:textId="105AFCF2"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76D4E61B" w14:textId="53FEEA95" w:rsidR="001672A8" w:rsidRPr="006C2672" w:rsidRDefault="001672A8" w:rsidP="00C64961">
            <w:pPr>
              <w:spacing w:after="0" w:line="240" w:lineRule="auto"/>
              <w:jc w:val="both"/>
              <w:rPr>
                <w:rFonts w:cs="Times New Roman"/>
                <w:sz w:val="22"/>
              </w:rPr>
            </w:pPr>
          </w:p>
        </w:tc>
      </w:tr>
      <w:tr w:rsidR="001672A8" w:rsidRPr="006C2672" w14:paraId="279E5C57" w14:textId="605428DB" w:rsidTr="00337E0A">
        <w:tc>
          <w:tcPr>
            <w:tcW w:w="720" w:type="dxa"/>
            <w:shd w:val="clear" w:color="auto" w:fill="FFFFFF" w:themeFill="background1"/>
            <w:tcMar>
              <w:top w:w="80" w:type="dxa"/>
              <w:left w:w="100" w:type="dxa"/>
              <w:bottom w:w="80" w:type="dxa"/>
              <w:right w:w="100" w:type="dxa"/>
            </w:tcMar>
            <w:vAlign w:val="center"/>
          </w:tcPr>
          <w:p w14:paraId="0A98F276" w14:textId="71FDAAC2"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289A5543" w14:textId="77777777" w:rsidR="001672A8" w:rsidRPr="006C2672" w:rsidRDefault="001672A8" w:rsidP="00C64961">
            <w:pPr>
              <w:spacing w:after="0" w:line="240" w:lineRule="auto"/>
              <w:jc w:val="center"/>
              <w:rPr>
                <w:rFonts w:cs="Times New Roman"/>
                <w:sz w:val="22"/>
              </w:rPr>
            </w:pPr>
            <w:r w:rsidRPr="006C2672">
              <w:rPr>
                <w:rFonts w:cs="Times New Roman"/>
                <w:b/>
                <w:sz w:val="22"/>
              </w:rPr>
              <w:t>Trình độ Ngoại ngữ</w:t>
            </w:r>
          </w:p>
        </w:tc>
        <w:tc>
          <w:tcPr>
            <w:tcW w:w="4252" w:type="dxa"/>
            <w:shd w:val="clear" w:color="auto" w:fill="FFFFFF" w:themeFill="background1"/>
            <w:tcMar>
              <w:top w:w="80" w:type="dxa"/>
              <w:left w:w="100" w:type="dxa"/>
              <w:bottom w:w="80" w:type="dxa"/>
              <w:right w:w="100" w:type="dxa"/>
            </w:tcMar>
            <w:vAlign w:val="center"/>
          </w:tcPr>
          <w:p w14:paraId="43C5AE40" w14:textId="2D502940"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Điều 9 Quy chế Tổ chức và hoạt động của Học viện Nông nghiệp Việt Nam</w:t>
            </w:r>
          </w:p>
        </w:tc>
        <w:tc>
          <w:tcPr>
            <w:tcW w:w="3260" w:type="dxa"/>
            <w:shd w:val="clear" w:color="auto" w:fill="FFFFFF" w:themeFill="background1"/>
            <w:tcMar>
              <w:top w:w="80" w:type="dxa"/>
              <w:left w:w="100" w:type="dxa"/>
              <w:bottom w:w="80" w:type="dxa"/>
              <w:right w:w="100" w:type="dxa"/>
            </w:tcMar>
            <w:vAlign w:val="center"/>
          </w:tcPr>
          <w:p w14:paraId="11BAAEF6" w14:textId="590CC5E8" w:rsidR="001672A8" w:rsidRPr="006C2672" w:rsidRDefault="001672A8" w:rsidP="00C64961">
            <w:pPr>
              <w:spacing w:after="0" w:line="240" w:lineRule="auto"/>
              <w:jc w:val="both"/>
              <w:rPr>
                <w:rFonts w:cs="Times New Roman"/>
                <w:sz w:val="22"/>
              </w:rPr>
            </w:pPr>
            <w:r w:rsidRPr="006C2672">
              <w:rPr>
                <w:rFonts w:cs="Times New Roman"/>
                <w:sz w:val="22"/>
              </w:rPr>
              <w:t>Trình độ tiếng Anh, các minh chứng được miễn hoặc chứng chỉ IELTS/tương đương còn hiệu lực</w:t>
            </w:r>
          </w:p>
        </w:tc>
        <w:tc>
          <w:tcPr>
            <w:tcW w:w="2268" w:type="dxa"/>
            <w:shd w:val="clear" w:color="auto" w:fill="FFFFFF" w:themeFill="background1"/>
            <w:tcMar>
              <w:top w:w="80" w:type="dxa"/>
              <w:left w:w="100" w:type="dxa"/>
              <w:bottom w:w="80" w:type="dxa"/>
              <w:right w:w="100" w:type="dxa"/>
            </w:tcMar>
            <w:vAlign w:val="center"/>
          </w:tcPr>
          <w:p w14:paraId="41D6C173" w14:textId="0DA68B56"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66C82773" w14:textId="40AE65B7" w:rsidR="001672A8" w:rsidRPr="006C2672" w:rsidRDefault="001672A8" w:rsidP="00C64961">
            <w:pPr>
              <w:spacing w:after="0" w:line="240" w:lineRule="auto"/>
              <w:jc w:val="both"/>
              <w:rPr>
                <w:rFonts w:cs="Times New Roman"/>
                <w:sz w:val="22"/>
              </w:rPr>
            </w:pPr>
          </w:p>
        </w:tc>
      </w:tr>
      <w:tr w:rsidR="001672A8" w:rsidRPr="006C2672" w14:paraId="057228F6" w14:textId="5F7C8D08" w:rsidTr="00337E0A">
        <w:tc>
          <w:tcPr>
            <w:tcW w:w="720" w:type="dxa"/>
            <w:shd w:val="clear" w:color="auto" w:fill="FFFFFF" w:themeFill="background1"/>
            <w:tcMar>
              <w:top w:w="80" w:type="dxa"/>
              <w:left w:w="100" w:type="dxa"/>
              <w:bottom w:w="80" w:type="dxa"/>
              <w:right w:w="100" w:type="dxa"/>
            </w:tcMar>
            <w:vAlign w:val="center"/>
          </w:tcPr>
          <w:p w14:paraId="01494F39" w14:textId="2B8CD1C2"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7470FA79" w14:textId="77777777" w:rsidR="001672A8" w:rsidRPr="006C2672" w:rsidRDefault="001672A8" w:rsidP="00C64961">
            <w:pPr>
              <w:spacing w:after="0" w:line="240" w:lineRule="auto"/>
              <w:jc w:val="center"/>
              <w:rPr>
                <w:rFonts w:cs="Times New Roman"/>
                <w:sz w:val="22"/>
              </w:rPr>
            </w:pPr>
            <w:r w:rsidRPr="006C2672">
              <w:rPr>
                <w:rFonts w:cs="Times New Roman"/>
                <w:b/>
                <w:sz w:val="22"/>
              </w:rPr>
              <w:t>Tiêu chuẩn Khoa học Công nghệ</w:t>
            </w:r>
          </w:p>
        </w:tc>
        <w:tc>
          <w:tcPr>
            <w:tcW w:w="4252" w:type="dxa"/>
            <w:shd w:val="clear" w:color="auto" w:fill="FFFFFF" w:themeFill="background1"/>
            <w:tcMar>
              <w:top w:w="80" w:type="dxa"/>
              <w:left w:w="100" w:type="dxa"/>
              <w:bottom w:w="80" w:type="dxa"/>
              <w:right w:w="100" w:type="dxa"/>
            </w:tcMar>
            <w:vAlign w:val="center"/>
          </w:tcPr>
          <w:p w14:paraId="2D45D9B6" w14:textId="2536511D"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Quy chế Tổ chức và hoạt động của Học viện Nông nghiệp Việt Nam</w:t>
            </w:r>
          </w:p>
        </w:tc>
        <w:tc>
          <w:tcPr>
            <w:tcW w:w="3260" w:type="dxa"/>
            <w:shd w:val="clear" w:color="auto" w:fill="FFFFFF" w:themeFill="background1"/>
            <w:tcMar>
              <w:top w:w="80" w:type="dxa"/>
              <w:left w:w="100" w:type="dxa"/>
              <w:bottom w:w="80" w:type="dxa"/>
              <w:right w:w="100" w:type="dxa"/>
            </w:tcMar>
            <w:vAlign w:val="center"/>
          </w:tcPr>
          <w:p w14:paraId="6BBDF3C1" w14:textId="69F8F41E" w:rsidR="001672A8" w:rsidRPr="006C2672" w:rsidRDefault="001672A8" w:rsidP="00C64961">
            <w:pPr>
              <w:spacing w:after="0" w:line="240" w:lineRule="auto"/>
              <w:jc w:val="both"/>
              <w:rPr>
                <w:rFonts w:cs="Times New Roman"/>
                <w:sz w:val="22"/>
              </w:rPr>
            </w:pPr>
            <w:r w:rsidRPr="006C2672">
              <w:rPr>
                <w:rFonts w:cs="Times New Roman"/>
                <w:sz w:val="22"/>
              </w:rPr>
              <w:t xml:space="preserve">Thống kê số đề tài, bài báo </w:t>
            </w:r>
            <w:r w:rsidR="00131737">
              <w:rPr>
                <w:rFonts w:cs="Times New Roman"/>
                <w:sz w:val="22"/>
              </w:rPr>
              <w:t>khoa học</w:t>
            </w:r>
            <w:r w:rsidRPr="006C2672">
              <w:rPr>
                <w:rFonts w:cs="Times New Roman"/>
                <w:sz w:val="22"/>
              </w:rPr>
              <w:t xml:space="preserve">, </w:t>
            </w:r>
            <w:r w:rsidR="00131737">
              <w:rPr>
                <w:rFonts w:cs="Times New Roman"/>
                <w:sz w:val="22"/>
              </w:rPr>
              <w:t xml:space="preserve">sáng chế </w:t>
            </w:r>
            <w:r w:rsidRPr="006C2672">
              <w:rPr>
                <w:rFonts w:cs="Times New Roman"/>
                <w:sz w:val="22"/>
              </w:rPr>
              <w:t>giải pháp hữu ích</w:t>
            </w:r>
            <w:r w:rsidR="00131737">
              <w:rPr>
                <w:rFonts w:cs="Times New Roman"/>
                <w:sz w:val="22"/>
              </w:rPr>
              <w:t>...</w:t>
            </w:r>
            <w:r w:rsidRPr="006C2672">
              <w:rPr>
                <w:rFonts w:cs="Times New Roman"/>
                <w:sz w:val="22"/>
              </w:rPr>
              <w:t xml:space="preserve"> trong </w:t>
            </w:r>
            <w:r w:rsidR="00131737">
              <w:rPr>
                <w:rFonts w:cs="Times New Roman"/>
                <w:sz w:val="22"/>
              </w:rPr>
              <w:t xml:space="preserve">thời gian giữ chức vụ hiện tại </w:t>
            </w:r>
            <w:r w:rsidRPr="006C2672">
              <w:rPr>
                <w:rFonts w:cs="Times New Roman"/>
                <w:sz w:val="22"/>
              </w:rPr>
              <w:t>so với giai đoạn trước</w:t>
            </w:r>
          </w:p>
        </w:tc>
        <w:tc>
          <w:tcPr>
            <w:tcW w:w="2268" w:type="dxa"/>
            <w:shd w:val="clear" w:color="auto" w:fill="FFFFFF" w:themeFill="background1"/>
            <w:tcMar>
              <w:top w:w="80" w:type="dxa"/>
              <w:left w:w="100" w:type="dxa"/>
              <w:bottom w:w="80" w:type="dxa"/>
              <w:right w:w="100" w:type="dxa"/>
            </w:tcMar>
            <w:vAlign w:val="center"/>
          </w:tcPr>
          <w:p w14:paraId="713D2EBE" w14:textId="493C174B"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53372423" w14:textId="6FE375DB" w:rsidR="001672A8" w:rsidRPr="006C2672" w:rsidRDefault="001672A8" w:rsidP="00C64961">
            <w:pPr>
              <w:spacing w:after="0" w:line="240" w:lineRule="auto"/>
              <w:jc w:val="both"/>
              <w:rPr>
                <w:rFonts w:cs="Times New Roman"/>
                <w:sz w:val="22"/>
              </w:rPr>
            </w:pPr>
          </w:p>
        </w:tc>
      </w:tr>
      <w:tr w:rsidR="001672A8" w:rsidRPr="006C2672" w14:paraId="7A22FA7C" w14:textId="298A0D09" w:rsidTr="00337E0A">
        <w:tc>
          <w:tcPr>
            <w:tcW w:w="720" w:type="dxa"/>
            <w:shd w:val="clear" w:color="auto" w:fill="FFFFFF" w:themeFill="background1"/>
            <w:tcMar>
              <w:top w:w="80" w:type="dxa"/>
              <w:left w:w="100" w:type="dxa"/>
              <w:bottom w:w="80" w:type="dxa"/>
              <w:right w:w="100" w:type="dxa"/>
            </w:tcMar>
            <w:vAlign w:val="center"/>
          </w:tcPr>
          <w:p w14:paraId="079A1B78" w14:textId="5457CDED"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3E1C839D" w14:textId="7DF735E8" w:rsidR="001672A8" w:rsidRPr="006C2672" w:rsidRDefault="001672A8" w:rsidP="00C64961">
            <w:pPr>
              <w:spacing w:after="0" w:line="240" w:lineRule="auto"/>
              <w:jc w:val="center"/>
              <w:rPr>
                <w:rFonts w:cs="Times New Roman"/>
                <w:sz w:val="22"/>
              </w:rPr>
            </w:pPr>
            <w:r w:rsidRPr="006C2672">
              <w:rPr>
                <w:rFonts w:cs="Times New Roman"/>
                <w:b/>
                <w:sz w:val="22"/>
              </w:rPr>
              <w:t xml:space="preserve">Độ tuổi bổ nhiệm lại </w:t>
            </w:r>
            <w:r w:rsidR="003C49B3" w:rsidRPr="006C2672">
              <w:rPr>
                <w:rFonts w:cs="Times New Roman"/>
                <w:b/>
                <w:sz w:val="22"/>
              </w:rPr>
              <w:t>và</w:t>
            </w:r>
            <w:r w:rsidRPr="006C2672">
              <w:rPr>
                <w:rFonts w:cs="Times New Roman"/>
                <w:b/>
                <w:sz w:val="22"/>
              </w:rPr>
              <w:t xml:space="preserve"> </w:t>
            </w:r>
            <w:r w:rsidR="00C82321" w:rsidRPr="006C2672">
              <w:rPr>
                <w:rFonts w:cs="Times New Roman"/>
                <w:b/>
                <w:sz w:val="22"/>
              </w:rPr>
              <w:t>k</w:t>
            </w:r>
            <w:r w:rsidRPr="006C2672">
              <w:rPr>
                <w:rFonts w:cs="Times New Roman"/>
                <w:b/>
                <w:sz w:val="22"/>
              </w:rPr>
              <w:t>éo dài thời gian</w:t>
            </w:r>
          </w:p>
        </w:tc>
        <w:tc>
          <w:tcPr>
            <w:tcW w:w="4252" w:type="dxa"/>
            <w:shd w:val="clear" w:color="auto" w:fill="FFFFFF" w:themeFill="background1"/>
            <w:tcMar>
              <w:top w:w="80" w:type="dxa"/>
              <w:left w:w="100" w:type="dxa"/>
              <w:bottom w:w="80" w:type="dxa"/>
              <w:right w:w="100" w:type="dxa"/>
            </w:tcMar>
            <w:vAlign w:val="center"/>
          </w:tcPr>
          <w:p w14:paraId="66F200A4" w14:textId="39D200A7"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Khoản 1 Điều 35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6D0F6EEA" w14:textId="334D621A" w:rsidR="002C1F95" w:rsidRPr="006C2672" w:rsidRDefault="001672A8" w:rsidP="002C1F95">
            <w:pPr>
              <w:spacing w:after="0" w:line="240" w:lineRule="auto"/>
              <w:jc w:val="both"/>
              <w:rPr>
                <w:rFonts w:cs="Times New Roman"/>
                <w:sz w:val="22"/>
              </w:rPr>
            </w:pPr>
            <w:r w:rsidRPr="006C2672">
              <w:rPr>
                <w:rFonts w:cs="Times New Roman"/>
                <w:sz w:val="22"/>
              </w:rPr>
              <w:t>Ghi rõ ngày tháng năm sinh, thời gian công tác còn lại tính đến tuổi nghỉ hưu thực tế</w:t>
            </w:r>
            <w:r w:rsidR="002C1F95" w:rsidRPr="006C2672">
              <w:rPr>
                <w:rFonts w:cs="Times New Roman"/>
                <w:sz w:val="22"/>
              </w:rPr>
              <w:t xml:space="preserve"> (lộ trình tuổi nghỉ hưu áp dụng theo Nghị định số 135/2020/NĐ-CP của Chính phủ).</w:t>
            </w:r>
          </w:p>
        </w:tc>
        <w:tc>
          <w:tcPr>
            <w:tcW w:w="2268" w:type="dxa"/>
            <w:shd w:val="clear" w:color="auto" w:fill="FFFFFF" w:themeFill="background1"/>
            <w:tcMar>
              <w:top w:w="80" w:type="dxa"/>
              <w:left w:w="100" w:type="dxa"/>
              <w:bottom w:w="80" w:type="dxa"/>
              <w:right w:w="100" w:type="dxa"/>
            </w:tcMar>
            <w:vAlign w:val="center"/>
          </w:tcPr>
          <w:p w14:paraId="041EF0F6" w14:textId="215662CD"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320EBADA" w14:textId="6277FB46" w:rsidR="001672A8" w:rsidRPr="006C2672" w:rsidRDefault="001672A8" w:rsidP="00C64961">
            <w:pPr>
              <w:spacing w:after="0" w:line="240" w:lineRule="auto"/>
              <w:jc w:val="both"/>
              <w:rPr>
                <w:rFonts w:cs="Times New Roman"/>
                <w:sz w:val="22"/>
              </w:rPr>
            </w:pPr>
          </w:p>
        </w:tc>
      </w:tr>
      <w:tr w:rsidR="001672A8" w:rsidRPr="006C2672" w14:paraId="3A7EBF59" w14:textId="46784377" w:rsidTr="00337E0A">
        <w:tc>
          <w:tcPr>
            <w:tcW w:w="720" w:type="dxa"/>
            <w:shd w:val="clear" w:color="auto" w:fill="FFFFFF" w:themeFill="background1"/>
            <w:tcMar>
              <w:top w:w="80" w:type="dxa"/>
              <w:left w:w="100" w:type="dxa"/>
              <w:bottom w:w="80" w:type="dxa"/>
              <w:right w:w="100" w:type="dxa"/>
            </w:tcMar>
            <w:vAlign w:val="center"/>
          </w:tcPr>
          <w:p w14:paraId="2AF05737" w14:textId="4783DDC1"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614EAFAC" w14:textId="77777777" w:rsidR="001672A8" w:rsidRPr="006C2672" w:rsidRDefault="001672A8" w:rsidP="00C64961">
            <w:pPr>
              <w:spacing w:after="0" w:line="240" w:lineRule="auto"/>
              <w:jc w:val="center"/>
              <w:rPr>
                <w:rFonts w:cs="Times New Roman"/>
                <w:sz w:val="22"/>
              </w:rPr>
            </w:pPr>
            <w:r w:rsidRPr="006C2672">
              <w:rPr>
                <w:rFonts w:cs="Times New Roman"/>
                <w:b/>
                <w:sz w:val="22"/>
              </w:rPr>
              <w:t>Sức khỏe công tác</w:t>
            </w:r>
          </w:p>
        </w:tc>
        <w:tc>
          <w:tcPr>
            <w:tcW w:w="4252" w:type="dxa"/>
            <w:shd w:val="clear" w:color="auto" w:fill="FFFFFF" w:themeFill="background1"/>
            <w:tcMar>
              <w:top w:w="80" w:type="dxa"/>
              <w:left w:w="100" w:type="dxa"/>
              <w:bottom w:w="80" w:type="dxa"/>
              <w:right w:w="100" w:type="dxa"/>
            </w:tcMar>
            <w:vAlign w:val="center"/>
          </w:tcPr>
          <w:p w14:paraId="22B63965" w14:textId="44EFC5A4"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Khoản 4 Điều 37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43C49E59" w14:textId="0E000E23" w:rsidR="001672A8" w:rsidRPr="006C2672" w:rsidRDefault="001672A8" w:rsidP="00C64961">
            <w:pPr>
              <w:spacing w:after="0" w:line="240" w:lineRule="auto"/>
              <w:jc w:val="both"/>
              <w:rPr>
                <w:rFonts w:cs="Times New Roman"/>
                <w:sz w:val="22"/>
              </w:rPr>
            </w:pPr>
            <w:r w:rsidRPr="006C2672">
              <w:rPr>
                <w:rFonts w:cs="Times New Roman"/>
                <w:sz w:val="22"/>
              </w:rPr>
              <w:t xml:space="preserve">Giấy khám sức khỏe do bệnh viện cấp </w:t>
            </w:r>
            <w:r w:rsidR="008D1F94" w:rsidRPr="006C2672">
              <w:rPr>
                <w:rFonts w:cs="Times New Roman"/>
                <w:sz w:val="22"/>
              </w:rPr>
              <w:t xml:space="preserve">có thẩm quyền </w:t>
            </w:r>
            <w:r w:rsidRPr="006C2672">
              <w:rPr>
                <w:rFonts w:cs="Times New Roman"/>
                <w:sz w:val="22"/>
              </w:rPr>
              <w:t>cấp trong vòng 6 tháng</w:t>
            </w:r>
            <w:r w:rsidR="00FB3830" w:rsidRPr="006C2672">
              <w:rPr>
                <w:rFonts w:cs="Times New Roman"/>
                <w:sz w:val="22"/>
              </w:rPr>
              <w:t>.</w:t>
            </w:r>
          </w:p>
        </w:tc>
        <w:tc>
          <w:tcPr>
            <w:tcW w:w="2268" w:type="dxa"/>
            <w:shd w:val="clear" w:color="auto" w:fill="FFFFFF" w:themeFill="background1"/>
            <w:tcMar>
              <w:top w:w="80" w:type="dxa"/>
              <w:left w:w="100" w:type="dxa"/>
              <w:bottom w:w="80" w:type="dxa"/>
              <w:right w:w="100" w:type="dxa"/>
            </w:tcMar>
            <w:vAlign w:val="center"/>
          </w:tcPr>
          <w:p w14:paraId="68FBA12F" w14:textId="0A19220D"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186374A6" w14:textId="40488E5F" w:rsidR="001672A8" w:rsidRPr="006C2672" w:rsidRDefault="001672A8" w:rsidP="00C64961">
            <w:pPr>
              <w:spacing w:after="0" w:line="240" w:lineRule="auto"/>
              <w:jc w:val="both"/>
              <w:rPr>
                <w:rFonts w:cs="Times New Roman"/>
                <w:sz w:val="22"/>
              </w:rPr>
            </w:pPr>
          </w:p>
        </w:tc>
      </w:tr>
      <w:tr w:rsidR="001672A8" w:rsidRPr="006C2672" w14:paraId="4A3B320C" w14:textId="1E0CF279" w:rsidTr="00337E0A">
        <w:tc>
          <w:tcPr>
            <w:tcW w:w="720" w:type="dxa"/>
            <w:shd w:val="clear" w:color="auto" w:fill="FFFFFF" w:themeFill="background1"/>
            <w:tcMar>
              <w:top w:w="80" w:type="dxa"/>
              <w:left w:w="100" w:type="dxa"/>
              <w:bottom w:w="80" w:type="dxa"/>
              <w:right w:w="100" w:type="dxa"/>
            </w:tcMar>
            <w:vAlign w:val="center"/>
          </w:tcPr>
          <w:p w14:paraId="2B7F9845" w14:textId="28DF1B18" w:rsidR="001672A8" w:rsidRPr="006C2672" w:rsidRDefault="001672A8" w:rsidP="00C64961">
            <w:pPr>
              <w:pStyle w:val="ListParagraph"/>
              <w:numPr>
                <w:ilvl w:val="0"/>
                <w:numId w:val="11"/>
              </w:numPr>
              <w:spacing w:after="0" w:line="240" w:lineRule="auto"/>
              <w:ind w:left="417"/>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590147DC" w14:textId="6243ABB4" w:rsidR="001672A8" w:rsidRPr="006C2672" w:rsidRDefault="001672A8" w:rsidP="00C64961">
            <w:pPr>
              <w:spacing w:after="0" w:line="240" w:lineRule="auto"/>
              <w:jc w:val="center"/>
              <w:rPr>
                <w:rFonts w:cs="Times New Roman"/>
                <w:sz w:val="22"/>
              </w:rPr>
            </w:pPr>
            <w:r w:rsidRPr="006C2672">
              <w:rPr>
                <w:rFonts w:cs="Times New Roman"/>
                <w:b/>
                <w:sz w:val="22"/>
              </w:rPr>
              <w:t xml:space="preserve">Ý thức kỷ luật </w:t>
            </w:r>
            <w:r w:rsidR="00693AF8" w:rsidRPr="006C2672">
              <w:rPr>
                <w:rFonts w:cs="Times New Roman"/>
                <w:b/>
                <w:sz w:val="22"/>
              </w:rPr>
              <w:t>và</w:t>
            </w:r>
            <w:r w:rsidRPr="006C2672">
              <w:rPr>
                <w:rFonts w:cs="Times New Roman"/>
                <w:b/>
                <w:sz w:val="22"/>
              </w:rPr>
              <w:t xml:space="preserve"> Hạn chế bổ nhiệm</w:t>
            </w:r>
          </w:p>
        </w:tc>
        <w:tc>
          <w:tcPr>
            <w:tcW w:w="4252" w:type="dxa"/>
            <w:shd w:val="clear" w:color="auto" w:fill="FFFFFF" w:themeFill="background1"/>
            <w:tcMar>
              <w:top w:w="80" w:type="dxa"/>
              <w:left w:w="100" w:type="dxa"/>
              <w:bottom w:w="80" w:type="dxa"/>
              <w:right w:w="100" w:type="dxa"/>
            </w:tcMar>
            <w:vAlign w:val="center"/>
          </w:tcPr>
          <w:p w14:paraId="212EB6FD" w14:textId="774B52A4" w:rsidR="001672A8" w:rsidRPr="006C2672" w:rsidRDefault="001672A8" w:rsidP="00547069">
            <w:pPr>
              <w:spacing w:after="0" w:line="240" w:lineRule="auto"/>
              <w:jc w:val="both"/>
              <w:rPr>
                <w:rFonts w:cs="Times New Roman"/>
                <w:color w:val="auto"/>
                <w:sz w:val="22"/>
              </w:rPr>
            </w:pPr>
            <w:r w:rsidRPr="006C2672">
              <w:rPr>
                <w:rFonts w:cs="Times New Roman"/>
                <w:color w:val="auto"/>
                <w:sz w:val="22"/>
              </w:rPr>
              <w:t>Khoản 5 Điều 37 và Khoản 9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182EC940" w14:textId="77777777" w:rsidR="001672A8" w:rsidRPr="006C2672" w:rsidRDefault="001672A8" w:rsidP="00C64961">
            <w:pPr>
              <w:spacing w:after="0" w:line="240" w:lineRule="auto"/>
              <w:jc w:val="both"/>
              <w:rPr>
                <w:rFonts w:cs="Times New Roman"/>
                <w:sz w:val="22"/>
              </w:rPr>
            </w:pPr>
            <w:r w:rsidRPr="006C2672">
              <w:rPr>
                <w:rFonts w:cs="Times New Roman"/>
                <w:sz w:val="22"/>
              </w:rPr>
              <w:t>Cam đoan không vi phạm kỷ luật đảng, chính quyền; không trong thời gian bị thanh tra, kiểm tra, điều tra, truy tố, xét xử.</w:t>
            </w:r>
          </w:p>
        </w:tc>
        <w:tc>
          <w:tcPr>
            <w:tcW w:w="2268" w:type="dxa"/>
            <w:shd w:val="clear" w:color="auto" w:fill="FFFFFF" w:themeFill="background1"/>
            <w:tcMar>
              <w:top w:w="80" w:type="dxa"/>
              <w:left w:w="100" w:type="dxa"/>
              <w:bottom w:w="80" w:type="dxa"/>
              <w:right w:w="100" w:type="dxa"/>
            </w:tcMar>
            <w:vAlign w:val="center"/>
          </w:tcPr>
          <w:p w14:paraId="55EB5EB6" w14:textId="013BFC75" w:rsidR="001672A8" w:rsidRPr="006C2672" w:rsidRDefault="001672A8" w:rsidP="00C64961">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419D4A61" w14:textId="042D34CB" w:rsidR="001672A8" w:rsidRPr="006C2672" w:rsidRDefault="001672A8" w:rsidP="00C64961">
            <w:pPr>
              <w:spacing w:after="0" w:line="240" w:lineRule="auto"/>
              <w:jc w:val="both"/>
              <w:rPr>
                <w:rFonts w:cs="Times New Roman"/>
                <w:sz w:val="22"/>
              </w:rPr>
            </w:pPr>
          </w:p>
        </w:tc>
      </w:tr>
    </w:tbl>
    <w:p w14:paraId="7AC42E59" w14:textId="77777777" w:rsidR="00F27583" w:rsidRPr="006C2672" w:rsidRDefault="00F27583" w:rsidP="006A425C">
      <w:pPr>
        <w:spacing w:after="0" w:line="240" w:lineRule="auto"/>
        <w:rPr>
          <w:b/>
          <w:color w:val="auto"/>
          <w:sz w:val="24"/>
        </w:rPr>
      </w:pPr>
    </w:p>
    <w:p w14:paraId="5F15F32D" w14:textId="77777777" w:rsidR="00147537" w:rsidRPr="006C2672" w:rsidRDefault="00147537" w:rsidP="006A425C">
      <w:pPr>
        <w:spacing w:after="0" w:line="240" w:lineRule="auto"/>
        <w:rPr>
          <w:b/>
          <w:color w:val="auto"/>
          <w:sz w:val="24"/>
        </w:rPr>
      </w:pPr>
    </w:p>
    <w:p w14:paraId="0502F37E" w14:textId="57663331" w:rsidR="00A16251" w:rsidRDefault="00A16251">
      <w:pPr>
        <w:rPr>
          <w:b/>
          <w:color w:val="auto"/>
          <w:sz w:val="24"/>
        </w:rPr>
      </w:pPr>
      <w:r>
        <w:rPr>
          <w:b/>
          <w:color w:val="auto"/>
          <w:sz w:val="24"/>
        </w:rPr>
        <w:br w:type="page"/>
      </w:r>
    </w:p>
    <w:p w14:paraId="06C6BAAB" w14:textId="77777777" w:rsidR="00147537" w:rsidRPr="006C2672" w:rsidRDefault="00147537" w:rsidP="006A425C">
      <w:pPr>
        <w:spacing w:after="0" w:line="240" w:lineRule="auto"/>
        <w:rPr>
          <w:b/>
          <w:color w:val="auto"/>
          <w:sz w:val="24"/>
        </w:rPr>
      </w:pPr>
    </w:p>
    <w:p w14:paraId="3B7F7BFC" w14:textId="677AEA36" w:rsidR="00FC6F37" w:rsidRPr="006C2672" w:rsidRDefault="00FC6F37" w:rsidP="00FC6F37">
      <w:pPr>
        <w:spacing w:after="0" w:line="240" w:lineRule="auto"/>
        <w:rPr>
          <w:color w:val="595959"/>
          <w:sz w:val="24"/>
        </w:rPr>
      </w:pPr>
      <w:r w:rsidRPr="006C2672">
        <w:rPr>
          <w:b/>
          <w:color w:val="auto"/>
          <w:sz w:val="24"/>
        </w:rPr>
        <w:t xml:space="preserve">BẢNG 2: BẢNG ĐỐI CHIẾU ĐIỀU KIỆN, TIÊU CHUẨN ĐỀ NGHỊ BỔ NHIỆM </w:t>
      </w:r>
    </w:p>
    <w:p w14:paraId="7ED0F2A2" w14:textId="77777777" w:rsidR="00ED01BC" w:rsidRPr="006C2672" w:rsidRDefault="00ED01BC" w:rsidP="006A425C">
      <w:pPr>
        <w:spacing w:after="0" w:line="240" w:lineRule="auto"/>
        <w:rPr>
          <w:color w:val="3C3C3C"/>
          <w:sz w:val="19"/>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20"/>
        <w:gridCol w:w="2536"/>
        <w:gridCol w:w="4252"/>
        <w:gridCol w:w="3260"/>
        <w:gridCol w:w="2268"/>
        <w:gridCol w:w="1276"/>
      </w:tblGrid>
      <w:tr w:rsidR="00ED01BC" w:rsidRPr="005F3111" w14:paraId="2764BAAE" w14:textId="77777777" w:rsidTr="00836158">
        <w:trPr>
          <w:trHeight w:val="195"/>
          <w:tblHeader/>
        </w:trPr>
        <w:tc>
          <w:tcPr>
            <w:tcW w:w="720" w:type="dxa"/>
            <w:shd w:val="clear" w:color="auto" w:fill="FFFFFF" w:themeFill="background1"/>
            <w:tcMar>
              <w:top w:w="120" w:type="dxa"/>
              <w:left w:w="150" w:type="dxa"/>
              <w:bottom w:w="120" w:type="dxa"/>
              <w:right w:w="150" w:type="dxa"/>
            </w:tcMar>
            <w:vAlign w:val="center"/>
          </w:tcPr>
          <w:p w14:paraId="69AAF6C2" w14:textId="77777777" w:rsidR="00ED01BC" w:rsidRPr="005F3111" w:rsidRDefault="00ED01BC" w:rsidP="00483524">
            <w:pPr>
              <w:spacing w:after="0" w:line="240" w:lineRule="auto"/>
              <w:jc w:val="center"/>
              <w:rPr>
                <w:rFonts w:cs="Times New Roman"/>
                <w:color w:val="auto"/>
                <w:sz w:val="22"/>
              </w:rPr>
            </w:pPr>
            <w:r w:rsidRPr="005F3111">
              <w:rPr>
                <w:rFonts w:cs="Times New Roman"/>
                <w:b/>
                <w:color w:val="auto"/>
                <w:sz w:val="22"/>
              </w:rPr>
              <w:t>STT</w:t>
            </w:r>
          </w:p>
        </w:tc>
        <w:tc>
          <w:tcPr>
            <w:tcW w:w="2536" w:type="dxa"/>
            <w:shd w:val="clear" w:color="auto" w:fill="FFFFFF" w:themeFill="background1"/>
            <w:tcMar>
              <w:top w:w="120" w:type="dxa"/>
              <w:left w:w="150" w:type="dxa"/>
              <w:bottom w:w="120" w:type="dxa"/>
              <w:right w:w="150" w:type="dxa"/>
            </w:tcMar>
            <w:vAlign w:val="center"/>
          </w:tcPr>
          <w:p w14:paraId="5EC97147" w14:textId="77777777" w:rsidR="00ED01BC" w:rsidRPr="005F3111" w:rsidRDefault="00ED01BC" w:rsidP="00836158">
            <w:pPr>
              <w:spacing w:after="0" w:line="240" w:lineRule="auto"/>
              <w:jc w:val="center"/>
              <w:rPr>
                <w:rFonts w:cs="Times New Roman"/>
                <w:color w:val="auto"/>
                <w:sz w:val="22"/>
              </w:rPr>
            </w:pPr>
            <w:r w:rsidRPr="005F3111">
              <w:rPr>
                <w:rFonts w:cs="Times New Roman"/>
                <w:b/>
                <w:color w:val="auto"/>
                <w:sz w:val="22"/>
              </w:rPr>
              <w:t>Điều kiện/Tiêu chuẩn</w:t>
            </w:r>
          </w:p>
        </w:tc>
        <w:tc>
          <w:tcPr>
            <w:tcW w:w="4252" w:type="dxa"/>
            <w:shd w:val="clear" w:color="auto" w:fill="FFFFFF" w:themeFill="background1"/>
            <w:tcMar>
              <w:top w:w="120" w:type="dxa"/>
              <w:left w:w="150" w:type="dxa"/>
              <w:bottom w:w="120" w:type="dxa"/>
              <w:right w:w="150" w:type="dxa"/>
            </w:tcMar>
            <w:vAlign w:val="center"/>
          </w:tcPr>
          <w:p w14:paraId="710B93D8" w14:textId="77777777" w:rsidR="00ED01BC" w:rsidRPr="005F3111" w:rsidRDefault="00ED01BC" w:rsidP="00836158">
            <w:pPr>
              <w:spacing w:after="0" w:line="240" w:lineRule="auto"/>
              <w:jc w:val="center"/>
              <w:rPr>
                <w:rFonts w:cs="Times New Roman"/>
                <w:b/>
                <w:color w:val="auto"/>
                <w:sz w:val="22"/>
              </w:rPr>
            </w:pPr>
            <w:r w:rsidRPr="005F3111">
              <w:rPr>
                <w:rFonts w:cs="Times New Roman"/>
                <w:b/>
                <w:color w:val="auto"/>
                <w:sz w:val="22"/>
              </w:rPr>
              <w:t>Căn cứ</w:t>
            </w:r>
          </w:p>
        </w:tc>
        <w:tc>
          <w:tcPr>
            <w:tcW w:w="3260" w:type="dxa"/>
            <w:shd w:val="clear" w:color="auto" w:fill="FFFFFF" w:themeFill="background1"/>
            <w:tcMar>
              <w:top w:w="120" w:type="dxa"/>
              <w:left w:w="150" w:type="dxa"/>
              <w:bottom w:w="120" w:type="dxa"/>
              <w:right w:w="150" w:type="dxa"/>
            </w:tcMar>
            <w:vAlign w:val="center"/>
          </w:tcPr>
          <w:p w14:paraId="6433CA9D" w14:textId="77777777" w:rsidR="00ED01BC" w:rsidRPr="005F3111" w:rsidRDefault="00ED01BC" w:rsidP="00836158">
            <w:pPr>
              <w:spacing w:after="0" w:line="240" w:lineRule="auto"/>
              <w:jc w:val="center"/>
              <w:rPr>
                <w:rFonts w:cs="Times New Roman"/>
                <w:color w:val="auto"/>
                <w:sz w:val="22"/>
              </w:rPr>
            </w:pPr>
            <w:r w:rsidRPr="005F3111">
              <w:rPr>
                <w:rFonts w:cs="Times New Roman"/>
                <w:b/>
                <w:color w:val="auto"/>
                <w:sz w:val="22"/>
              </w:rPr>
              <w:t>Mô tả/Kết quả</w:t>
            </w:r>
          </w:p>
        </w:tc>
        <w:tc>
          <w:tcPr>
            <w:tcW w:w="2268" w:type="dxa"/>
            <w:shd w:val="clear" w:color="auto" w:fill="FFFFFF" w:themeFill="background1"/>
            <w:tcMar>
              <w:top w:w="120" w:type="dxa"/>
              <w:left w:w="150" w:type="dxa"/>
              <w:bottom w:w="120" w:type="dxa"/>
              <w:right w:w="150" w:type="dxa"/>
            </w:tcMar>
            <w:vAlign w:val="center"/>
          </w:tcPr>
          <w:p w14:paraId="31F0E0B2" w14:textId="77777777" w:rsidR="00ED01BC" w:rsidRPr="005F3111" w:rsidRDefault="00ED01BC" w:rsidP="00483524">
            <w:pPr>
              <w:spacing w:after="0" w:line="240" w:lineRule="auto"/>
              <w:jc w:val="center"/>
              <w:rPr>
                <w:rFonts w:cs="Times New Roman"/>
                <w:b/>
                <w:color w:val="auto"/>
                <w:sz w:val="22"/>
              </w:rPr>
            </w:pPr>
            <w:r w:rsidRPr="005F3111">
              <w:rPr>
                <w:rFonts w:cs="Times New Roman"/>
                <w:b/>
                <w:color w:val="auto"/>
                <w:sz w:val="22"/>
              </w:rPr>
              <w:t>Đánh giá</w:t>
            </w:r>
          </w:p>
          <w:p w14:paraId="00E8E994" w14:textId="77777777" w:rsidR="00ED01BC" w:rsidRPr="005F3111" w:rsidRDefault="00ED01BC" w:rsidP="00483524">
            <w:pPr>
              <w:spacing w:after="0" w:line="240" w:lineRule="auto"/>
              <w:jc w:val="center"/>
              <w:rPr>
                <w:rFonts w:cs="Times New Roman"/>
                <w:b/>
                <w:color w:val="auto"/>
                <w:sz w:val="22"/>
              </w:rPr>
            </w:pPr>
            <w:r w:rsidRPr="005F3111">
              <w:rPr>
                <w:rFonts w:cs="Times New Roman"/>
                <w:b/>
                <w:color w:val="auto"/>
                <w:sz w:val="22"/>
              </w:rPr>
              <w:t>(Đạt/Không đạt</w:t>
            </w:r>
            <w:r w:rsidRPr="005F3111">
              <w:rPr>
                <w:rStyle w:val="FootnoteReference"/>
                <w:rFonts w:cs="Times New Roman"/>
                <w:b/>
                <w:color w:val="auto"/>
                <w:sz w:val="22"/>
              </w:rPr>
              <w:footnoteReference w:id="2"/>
            </w:r>
            <w:r w:rsidRPr="005F3111">
              <w:rPr>
                <w:rFonts w:cs="Times New Roman"/>
                <w:b/>
                <w:color w:val="auto"/>
                <w:sz w:val="22"/>
              </w:rPr>
              <w:t>)</w:t>
            </w:r>
          </w:p>
        </w:tc>
        <w:tc>
          <w:tcPr>
            <w:tcW w:w="1276" w:type="dxa"/>
            <w:shd w:val="clear" w:color="auto" w:fill="FFFFFF" w:themeFill="background1"/>
            <w:tcMar>
              <w:top w:w="120" w:type="dxa"/>
              <w:left w:w="150" w:type="dxa"/>
              <w:bottom w:w="120" w:type="dxa"/>
              <w:right w:w="150" w:type="dxa"/>
            </w:tcMar>
            <w:vAlign w:val="center"/>
          </w:tcPr>
          <w:p w14:paraId="02558F3D" w14:textId="77777777" w:rsidR="00ED01BC" w:rsidRPr="005F3111" w:rsidRDefault="00ED01BC" w:rsidP="00483524">
            <w:pPr>
              <w:spacing w:after="0" w:line="240" w:lineRule="auto"/>
              <w:jc w:val="center"/>
              <w:rPr>
                <w:rFonts w:cs="Times New Roman"/>
                <w:color w:val="auto"/>
                <w:sz w:val="22"/>
              </w:rPr>
            </w:pPr>
            <w:r w:rsidRPr="005F3111">
              <w:rPr>
                <w:rFonts w:cs="Times New Roman"/>
                <w:b/>
                <w:color w:val="auto"/>
                <w:sz w:val="22"/>
              </w:rPr>
              <w:t>Ghi chú</w:t>
            </w:r>
          </w:p>
        </w:tc>
      </w:tr>
      <w:tr w:rsidR="0042763F" w:rsidRPr="005F3111" w14:paraId="25D1A059" w14:textId="77777777" w:rsidTr="00836158">
        <w:tc>
          <w:tcPr>
            <w:tcW w:w="720" w:type="dxa"/>
            <w:shd w:val="clear" w:color="auto" w:fill="FFFFFF" w:themeFill="background1"/>
            <w:tcMar>
              <w:top w:w="80" w:type="dxa"/>
              <w:left w:w="100" w:type="dxa"/>
              <w:bottom w:w="80" w:type="dxa"/>
              <w:right w:w="100" w:type="dxa"/>
            </w:tcMar>
            <w:vAlign w:val="center"/>
          </w:tcPr>
          <w:p w14:paraId="5E5A67EE" w14:textId="77777777" w:rsidR="0042763F" w:rsidRPr="005F3111" w:rsidRDefault="0042763F" w:rsidP="0042763F">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4D52084A" w14:textId="2F8D9A20" w:rsidR="0042763F" w:rsidRPr="005F3111" w:rsidRDefault="0042763F" w:rsidP="00836158">
            <w:pPr>
              <w:spacing w:after="0" w:line="240" w:lineRule="auto"/>
              <w:jc w:val="center"/>
              <w:rPr>
                <w:rFonts w:cs="Times New Roman"/>
                <w:b/>
                <w:sz w:val="22"/>
              </w:rPr>
            </w:pPr>
            <w:r w:rsidRPr="005F3111">
              <w:rPr>
                <w:rFonts w:cs="Times New Roman"/>
                <w:b/>
                <w:sz w:val="22"/>
              </w:rPr>
              <w:t>Quy hoạch cán bộ</w:t>
            </w:r>
          </w:p>
        </w:tc>
        <w:tc>
          <w:tcPr>
            <w:tcW w:w="4252" w:type="dxa"/>
            <w:shd w:val="clear" w:color="auto" w:fill="FFFFFF" w:themeFill="background1"/>
            <w:tcMar>
              <w:top w:w="80" w:type="dxa"/>
              <w:left w:w="100" w:type="dxa"/>
              <w:bottom w:w="80" w:type="dxa"/>
              <w:right w:w="100" w:type="dxa"/>
            </w:tcMar>
            <w:vAlign w:val="center"/>
          </w:tcPr>
          <w:p w14:paraId="5F14D38D" w14:textId="54899A31" w:rsidR="0042763F" w:rsidRPr="005F3111" w:rsidRDefault="0042763F" w:rsidP="00836158">
            <w:pPr>
              <w:spacing w:after="0" w:line="240" w:lineRule="auto"/>
              <w:jc w:val="both"/>
              <w:rPr>
                <w:rFonts w:cs="Times New Roman"/>
                <w:color w:val="auto"/>
                <w:sz w:val="22"/>
              </w:rPr>
            </w:pPr>
            <w:r w:rsidRPr="005F3111">
              <w:rPr>
                <w:rFonts w:cs="Times New Roman"/>
                <w:color w:val="auto"/>
                <w:sz w:val="22"/>
              </w:rPr>
              <w:t>Khoản 2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3D04ABCE" w14:textId="02572A1C" w:rsidR="0042763F" w:rsidRPr="005F3111" w:rsidRDefault="0042763F" w:rsidP="00836158">
            <w:pPr>
              <w:spacing w:after="0" w:line="240" w:lineRule="auto"/>
              <w:jc w:val="both"/>
              <w:rPr>
                <w:rFonts w:cs="Times New Roman"/>
                <w:sz w:val="22"/>
              </w:rPr>
            </w:pPr>
            <w:r w:rsidRPr="005F3111">
              <w:rPr>
                <w:rFonts w:cs="Times New Roman"/>
                <w:sz w:val="22"/>
              </w:rPr>
              <w:t>Ghi rõ có hay không được quy hoạch và chức danh được quy hoạch</w:t>
            </w:r>
          </w:p>
        </w:tc>
        <w:tc>
          <w:tcPr>
            <w:tcW w:w="2268" w:type="dxa"/>
            <w:shd w:val="clear" w:color="auto" w:fill="FFFFFF" w:themeFill="background1"/>
            <w:tcMar>
              <w:top w:w="80" w:type="dxa"/>
              <w:left w:w="100" w:type="dxa"/>
              <w:bottom w:w="80" w:type="dxa"/>
              <w:right w:w="100" w:type="dxa"/>
            </w:tcMar>
            <w:vAlign w:val="center"/>
          </w:tcPr>
          <w:p w14:paraId="773FC0AB" w14:textId="77777777" w:rsidR="0042763F" w:rsidRPr="005F3111" w:rsidRDefault="0042763F" w:rsidP="0042763F">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63CF6138" w14:textId="77777777" w:rsidR="0042763F" w:rsidRPr="005F3111" w:rsidRDefault="0042763F" w:rsidP="0042763F">
            <w:pPr>
              <w:spacing w:after="0" w:line="240" w:lineRule="auto"/>
              <w:jc w:val="both"/>
              <w:rPr>
                <w:rFonts w:cs="Times New Roman"/>
                <w:sz w:val="22"/>
              </w:rPr>
            </w:pPr>
          </w:p>
        </w:tc>
      </w:tr>
      <w:tr w:rsidR="0042763F" w:rsidRPr="005F3111" w14:paraId="428E24BA" w14:textId="77777777" w:rsidTr="00836158">
        <w:tc>
          <w:tcPr>
            <w:tcW w:w="720" w:type="dxa"/>
            <w:shd w:val="clear" w:color="auto" w:fill="FFFFFF" w:themeFill="background1"/>
            <w:tcMar>
              <w:top w:w="80" w:type="dxa"/>
              <w:left w:w="100" w:type="dxa"/>
              <w:bottom w:w="80" w:type="dxa"/>
              <w:right w:w="100" w:type="dxa"/>
            </w:tcMar>
            <w:vAlign w:val="center"/>
          </w:tcPr>
          <w:p w14:paraId="50F85114" w14:textId="77777777" w:rsidR="0042763F" w:rsidRPr="005F3111" w:rsidRDefault="0042763F" w:rsidP="0042763F">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614B3BEA" w14:textId="121C1D60" w:rsidR="0042763F" w:rsidRPr="005F3111" w:rsidRDefault="0042763F" w:rsidP="00836158">
            <w:pPr>
              <w:spacing w:after="0" w:line="240" w:lineRule="auto"/>
              <w:jc w:val="center"/>
              <w:rPr>
                <w:rFonts w:cs="Times New Roman"/>
                <w:b/>
                <w:sz w:val="22"/>
              </w:rPr>
            </w:pPr>
            <w:r w:rsidRPr="005F3111">
              <w:rPr>
                <w:rFonts w:cs="Times New Roman"/>
                <w:b/>
                <w:sz w:val="22"/>
              </w:rPr>
              <w:t>Thời gian giữ chức vụ liền kề</w:t>
            </w:r>
          </w:p>
        </w:tc>
        <w:tc>
          <w:tcPr>
            <w:tcW w:w="4252" w:type="dxa"/>
            <w:shd w:val="clear" w:color="auto" w:fill="FFFFFF" w:themeFill="background1"/>
            <w:tcMar>
              <w:top w:w="80" w:type="dxa"/>
              <w:left w:w="100" w:type="dxa"/>
              <w:bottom w:w="80" w:type="dxa"/>
              <w:right w:w="100" w:type="dxa"/>
            </w:tcMar>
            <w:vAlign w:val="center"/>
          </w:tcPr>
          <w:p w14:paraId="1E465D12" w14:textId="6D73417A" w:rsidR="0042763F" w:rsidRPr="005F3111" w:rsidRDefault="0042763F" w:rsidP="00836158">
            <w:pPr>
              <w:spacing w:after="0" w:line="240" w:lineRule="auto"/>
              <w:jc w:val="both"/>
              <w:rPr>
                <w:rFonts w:cs="Times New Roman"/>
                <w:color w:val="auto"/>
                <w:sz w:val="22"/>
              </w:rPr>
            </w:pPr>
            <w:r w:rsidRPr="005F3111">
              <w:rPr>
                <w:rFonts w:cs="Times New Roman"/>
                <w:color w:val="auto"/>
                <w:sz w:val="22"/>
              </w:rPr>
              <w:t>Khoản 3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0C6D45F2" w14:textId="1C44FE7C" w:rsidR="0042763F" w:rsidRPr="005F3111" w:rsidRDefault="0042763F" w:rsidP="00836158">
            <w:pPr>
              <w:spacing w:after="0" w:line="240" w:lineRule="auto"/>
              <w:jc w:val="both"/>
              <w:rPr>
                <w:rFonts w:cs="Times New Roman"/>
                <w:sz w:val="22"/>
              </w:rPr>
            </w:pPr>
            <w:r w:rsidRPr="005F3111">
              <w:rPr>
                <w:rFonts w:cs="Times New Roman"/>
                <w:sz w:val="22"/>
              </w:rPr>
              <w:t>Ghi rõ chức danh quản lý hiện giữ, thời hạn được bổ nhiệm và thời gian công tác thực tế</w:t>
            </w:r>
          </w:p>
        </w:tc>
        <w:tc>
          <w:tcPr>
            <w:tcW w:w="2268" w:type="dxa"/>
            <w:shd w:val="clear" w:color="auto" w:fill="FFFFFF" w:themeFill="background1"/>
            <w:tcMar>
              <w:top w:w="80" w:type="dxa"/>
              <w:left w:w="100" w:type="dxa"/>
              <w:bottom w:w="80" w:type="dxa"/>
              <w:right w:w="100" w:type="dxa"/>
            </w:tcMar>
            <w:vAlign w:val="center"/>
          </w:tcPr>
          <w:p w14:paraId="5721168D" w14:textId="77777777" w:rsidR="0042763F" w:rsidRPr="005F3111" w:rsidRDefault="0042763F" w:rsidP="0042763F">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2B6AFD8F" w14:textId="77777777" w:rsidR="0042763F" w:rsidRPr="005F3111" w:rsidRDefault="0042763F" w:rsidP="0042763F">
            <w:pPr>
              <w:spacing w:after="0" w:line="240" w:lineRule="auto"/>
              <w:jc w:val="both"/>
              <w:rPr>
                <w:rFonts w:cs="Times New Roman"/>
                <w:sz w:val="22"/>
              </w:rPr>
            </w:pPr>
          </w:p>
        </w:tc>
      </w:tr>
      <w:tr w:rsidR="0042763F" w:rsidRPr="005F3111" w14:paraId="45F95F37" w14:textId="77777777" w:rsidTr="00836158">
        <w:tc>
          <w:tcPr>
            <w:tcW w:w="720" w:type="dxa"/>
            <w:shd w:val="clear" w:color="auto" w:fill="FFFFFF" w:themeFill="background1"/>
            <w:tcMar>
              <w:top w:w="80" w:type="dxa"/>
              <w:left w:w="100" w:type="dxa"/>
              <w:bottom w:w="80" w:type="dxa"/>
              <w:right w:w="100" w:type="dxa"/>
            </w:tcMar>
            <w:vAlign w:val="center"/>
          </w:tcPr>
          <w:p w14:paraId="45ED63B4" w14:textId="77777777" w:rsidR="0042763F" w:rsidRPr="005F3111" w:rsidRDefault="0042763F" w:rsidP="0042763F">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3F16BC25" w14:textId="45727BCD" w:rsidR="0042763F" w:rsidRPr="005F3111" w:rsidRDefault="0042763F" w:rsidP="00836158">
            <w:pPr>
              <w:spacing w:after="0" w:line="240" w:lineRule="auto"/>
              <w:jc w:val="center"/>
              <w:rPr>
                <w:rFonts w:cs="Times New Roman"/>
                <w:b/>
                <w:sz w:val="22"/>
              </w:rPr>
            </w:pPr>
            <w:r w:rsidRPr="005F3111">
              <w:rPr>
                <w:rFonts w:cs="Times New Roman"/>
                <w:b/>
                <w:sz w:val="22"/>
              </w:rPr>
              <w:t>Trình độ chuyên môn</w:t>
            </w:r>
          </w:p>
        </w:tc>
        <w:tc>
          <w:tcPr>
            <w:tcW w:w="4252" w:type="dxa"/>
            <w:shd w:val="clear" w:color="auto" w:fill="FFFFFF" w:themeFill="background1"/>
            <w:tcMar>
              <w:top w:w="80" w:type="dxa"/>
              <w:left w:w="100" w:type="dxa"/>
              <w:bottom w:w="80" w:type="dxa"/>
              <w:right w:w="100" w:type="dxa"/>
            </w:tcMar>
            <w:vAlign w:val="center"/>
          </w:tcPr>
          <w:p w14:paraId="663CA36B" w14:textId="54044C1A" w:rsidR="0042763F" w:rsidRPr="005F3111" w:rsidRDefault="0042763F" w:rsidP="00836158">
            <w:pPr>
              <w:spacing w:after="0" w:line="240" w:lineRule="auto"/>
              <w:jc w:val="both"/>
              <w:rPr>
                <w:rFonts w:cs="Times New Roman"/>
                <w:color w:val="auto"/>
                <w:sz w:val="22"/>
              </w:rPr>
            </w:pPr>
            <w:r w:rsidRPr="005F3111">
              <w:rPr>
                <w:rFonts w:cs="Times New Roman"/>
                <w:color w:val="auto"/>
                <w:sz w:val="22"/>
              </w:rPr>
              <w:t>Khoản 2 Điều 37 Nghị định số 259/2026/NĐ-CP ngày 30/06/2026 của Chính phủ và Quy chế Tổ chức và hoạt động của Học viện Nông nghiệp Việt Nam</w:t>
            </w:r>
          </w:p>
        </w:tc>
        <w:tc>
          <w:tcPr>
            <w:tcW w:w="3260" w:type="dxa"/>
            <w:shd w:val="clear" w:color="auto" w:fill="FFFFFF" w:themeFill="background1"/>
            <w:tcMar>
              <w:top w:w="80" w:type="dxa"/>
              <w:left w:w="100" w:type="dxa"/>
              <w:bottom w:w="80" w:type="dxa"/>
              <w:right w:w="100" w:type="dxa"/>
            </w:tcMar>
            <w:vAlign w:val="center"/>
          </w:tcPr>
          <w:p w14:paraId="3F5620C1" w14:textId="64D47F1B" w:rsidR="0042763F" w:rsidRPr="005F3111" w:rsidRDefault="0042763F" w:rsidP="00836158">
            <w:pPr>
              <w:spacing w:after="0" w:line="240" w:lineRule="auto"/>
              <w:jc w:val="both"/>
              <w:rPr>
                <w:rFonts w:cs="Times New Roman"/>
                <w:sz w:val="22"/>
              </w:rPr>
            </w:pPr>
            <w:r w:rsidRPr="005F3111">
              <w:rPr>
                <w:rFonts w:cs="Times New Roman"/>
                <w:sz w:val="22"/>
              </w:rPr>
              <w:t>Tiến sĩ/Thạc sĩ, chuyên ngành đào tạo, năm cấp bằng, nơi cấp bằng</w:t>
            </w:r>
          </w:p>
        </w:tc>
        <w:tc>
          <w:tcPr>
            <w:tcW w:w="2268" w:type="dxa"/>
            <w:shd w:val="clear" w:color="auto" w:fill="FFFFFF" w:themeFill="background1"/>
            <w:tcMar>
              <w:top w:w="80" w:type="dxa"/>
              <w:left w:w="100" w:type="dxa"/>
              <w:bottom w:w="80" w:type="dxa"/>
              <w:right w:w="100" w:type="dxa"/>
            </w:tcMar>
            <w:vAlign w:val="center"/>
          </w:tcPr>
          <w:p w14:paraId="663360A1" w14:textId="77777777" w:rsidR="0042763F" w:rsidRPr="005F3111" w:rsidRDefault="0042763F" w:rsidP="0042763F">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5C0EFC7E" w14:textId="77777777" w:rsidR="0042763F" w:rsidRPr="005F3111" w:rsidRDefault="0042763F" w:rsidP="0042763F">
            <w:pPr>
              <w:spacing w:after="0" w:line="240" w:lineRule="auto"/>
              <w:jc w:val="both"/>
              <w:rPr>
                <w:rFonts w:cs="Times New Roman"/>
                <w:sz w:val="22"/>
              </w:rPr>
            </w:pPr>
          </w:p>
        </w:tc>
      </w:tr>
      <w:tr w:rsidR="0042763F" w:rsidRPr="005F3111" w14:paraId="3206CBFC" w14:textId="77777777" w:rsidTr="00836158">
        <w:tc>
          <w:tcPr>
            <w:tcW w:w="720" w:type="dxa"/>
            <w:shd w:val="clear" w:color="auto" w:fill="FFFFFF" w:themeFill="background1"/>
            <w:tcMar>
              <w:top w:w="80" w:type="dxa"/>
              <w:left w:w="100" w:type="dxa"/>
              <w:bottom w:w="80" w:type="dxa"/>
              <w:right w:w="100" w:type="dxa"/>
            </w:tcMar>
            <w:vAlign w:val="center"/>
          </w:tcPr>
          <w:p w14:paraId="106AF9C5" w14:textId="77777777" w:rsidR="0042763F" w:rsidRPr="005F3111" w:rsidRDefault="0042763F" w:rsidP="0042763F">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72FCA9FE" w14:textId="61A2908B" w:rsidR="0042763F" w:rsidRPr="005F3111" w:rsidRDefault="0042763F" w:rsidP="00836158">
            <w:pPr>
              <w:spacing w:after="0" w:line="240" w:lineRule="auto"/>
              <w:jc w:val="center"/>
              <w:rPr>
                <w:rFonts w:cs="Times New Roman"/>
                <w:b/>
                <w:sz w:val="22"/>
              </w:rPr>
            </w:pPr>
            <w:r w:rsidRPr="005F3111">
              <w:rPr>
                <w:rFonts w:cs="Times New Roman"/>
                <w:b/>
                <w:sz w:val="22"/>
              </w:rPr>
              <w:t>Trình độ Ngoại ngữ</w:t>
            </w:r>
          </w:p>
        </w:tc>
        <w:tc>
          <w:tcPr>
            <w:tcW w:w="4252" w:type="dxa"/>
            <w:shd w:val="clear" w:color="auto" w:fill="FFFFFF" w:themeFill="background1"/>
            <w:tcMar>
              <w:top w:w="80" w:type="dxa"/>
              <w:left w:w="100" w:type="dxa"/>
              <w:bottom w:w="80" w:type="dxa"/>
              <w:right w:w="100" w:type="dxa"/>
            </w:tcMar>
            <w:vAlign w:val="center"/>
          </w:tcPr>
          <w:p w14:paraId="621274A6" w14:textId="34900B86" w:rsidR="0042763F" w:rsidRPr="005F3111" w:rsidRDefault="0042763F" w:rsidP="00836158">
            <w:pPr>
              <w:spacing w:after="0" w:line="240" w:lineRule="auto"/>
              <w:jc w:val="both"/>
              <w:rPr>
                <w:rFonts w:cs="Times New Roman"/>
                <w:color w:val="auto"/>
                <w:sz w:val="22"/>
              </w:rPr>
            </w:pPr>
            <w:r w:rsidRPr="005F3111">
              <w:rPr>
                <w:rFonts w:cs="Times New Roman"/>
                <w:color w:val="auto"/>
                <w:sz w:val="22"/>
              </w:rPr>
              <w:t>Điều 9 Quy chế Tổ chức và hoạt động của Học viện Nông nghiệp Việt Nam</w:t>
            </w:r>
          </w:p>
        </w:tc>
        <w:tc>
          <w:tcPr>
            <w:tcW w:w="3260" w:type="dxa"/>
            <w:shd w:val="clear" w:color="auto" w:fill="FFFFFF" w:themeFill="background1"/>
            <w:tcMar>
              <w:top w:w="80" w:type="dxa"/>
              <w:left w:w="100" w:type="dxa"/>
              <w:bottom w:w="80" w:type="dxa"/>
              <w:right w:w="100" w:type="dxa"/>
            </w:tcMar>
            <w:vAlign w:val="center"/>
          </w:tcPr>
          <w:p w14:paraId="7911FC69" w14:textId="1516E428" w:rsidR="0042763F" w:rsidRPr="005F3111" w:rsidRDefault="0042763F" w:rsidP="00836158">
            <w:pPr>
              <w:spacing w:after="0" w:line="240" w:lineRule="auto"/>
              <w:jc w:val="both"/>
              <w:rPr>
                <w:rFonts w:cs="Times New Roman"/>
                <w:sz w:val="22"/>
              </w:rPr>
            </w:pPr>
            <w:r w:rsidRPr="005F3111">
              <w:rPr>
                <w:rFonts w:cs="Times New Roman"/>
                <w:sz w:val="22"/>
              </w:rPr>
              <w:t>Trình độ tiếng Anh, các minh chứng được miễn hoặc chứng chỉ IELTS/tương đương còn hiệu lực</w:t>
            </w:r>
          </w:p>
        </w:tc>
        <w:tc>
          <w:tcPr>
            <w:tcW w:w="2268" w:type="dxa"/>
            <w:shd w:val="clear" w:color="auto" w:fill="FFFFFF" w:themeFill="background1"/>
            <w:tcMar>
              <w:top w:w="80" w:type="dxa"/>
              <w:left w:w="100" w:type="dxa"/>
              <w:bottom w:w="80" w:type="dxa"/>
              <w:right w:w="100" w:type="dxa"/>
            </w:tcMar>
            <w:vAlign w:val="center"/>
          </w:tcPr>
          <w:p w14:paraId="420D4EDE" w14:textId="77777777" w:rsidR="0042763F" w:rsidRPr="005F3111" w:rsidRDefault="0042763F" w:rsidP="0042763F">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139764E8" w14:textId="77777777" w:rsidR="0042763F" w:rsidRPr="005F3111" w:rsidRDefault="0042763F" w:rsidP="0042763F">
            <w:pPr>
              <w:spacing w:after="0" w:line="240" w:lineRule="auto"/>
              <w:jc w:val="both"/>
              <w:rPr>
                <w:rFonts w:cs="Times New Roman"/>
                <w:sz w:val="22"/>
              </w:rPr>
            </w:pPr>
          </w:p>
        </w:tc>
      </w:tr>
      <w:tr w:rsidR="008108CA" w:rsidRPr="005F3111" w14:paraId="2874AF78" w14:textId="77777777" w:rsidTr="00836158">
        <w:tc>
          <w:tcPr>
            <w:tcW w:w="720" w:type="dxa"/>
            <w:shd w:val="clear" w:color="auto" w:fill="FFFFFF" w:themeFill="background1"/>
            <w:tcMar>
              <w:top w:w="80" w:type="dxa"/>
              <w:left w:w="100" w:type="dxa"/>
              <w:bottom w:w="80" w:type="dxa"/>
              <w:right w:w="100" w:type="dxa"/>
            </w:tcMar>
            <w:vAlign w:val="center"/>
          </w:tcPr>
          <w:p w14:paraId="226CD6BA" w14:textId="77777777" w:rsidR="008108CA" w:rsidRPr="005F3111" w:rsidRDefault="008108CA" w:rsidP="008108CA">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447660C8" w14:textId="6513C8AC" w:rsidR="008108CA" w:rsidRPr="005F3111" w:rsidRDefault="008108CA" w:rsidP="00836158">
            <w:pPr>
              <w:spacing w:after="0" w:line="240" w:lineRule="auto"/>
              <w:jc w:val="center"/>
              <w:rPr>
                <w:rFonts w:cs="Times New Roman"/>
                <w:b/>
                <w:sz w:val="22"/>
              </w:rPr>
            </w:pPr>
            <w:r w:rsidRPr="005F3111">
              <w:rPr>
                <w:rFonts w:cs="Times New Roman"/>
                <w:b/>
                <w:sz w:val="22"/>
              </w:rPr>
              <w:t>Tiêu chuẩn Khoa học Công nghệ</w:t>
            </w:r>
          </w:p>
        </w:tc>
        <w:tc>
          <w:tcPr>
            <w:tcW w:w="4252" w:type="dxa"/>
            <w:shd w:val="clear" w:color="auto" w:fill="FFFFFF" w:themeFill="background1"/>
            <w:tcMar>
              <w:top w:w="80" w:type="dxa"/>
              <w:left w:w="100" w:type="dxa"/>
              <w:bottom w:w="80" w:type="dxa"/>
              <w:right w:w="100" w:type="dxa"/>
            </w:tcMar>
            <w:vAlign w:val="center"/>
          </w:tcPr>
          <w:p w14:paraId="0C6BAFE0" w14:textId="0396BCE9" w:rsidR="008108CA" w:rsidRPr="005F3111" w:rsidRDefault="008108CA" w:rsidP="00836158">
            <w:pPr>
              <w:spacing w:after="0" w:line="240" w:lineRule="auto"/>
              <w:jc w:val="both"/>
              <w:rPr>
                <w:rFonts w:cs="Times New Roman"/>
                <w:color w:val="auto"/>
                <w:sz w:val="22"/>
              </w:rPr>
            </w:pPr>
            <w:r w:rsidRPr="005F3111">
              <w:rPr>
                <w:rFonts w:cs="Times New Roman"/>
                <w:color w:val="auto"/>
                <w:sz w:val="22"/>
              </w:rPr>
              <w:t>Quy chế Tổ chức và hoạt động của Học viện Nông nghiệp Việt Nam</w:t>
            </w:r>
          </w:p>
        </w:tc>
        <w:tc>
          <w:tcPr>
            <w:tcW w:w="3260" w:type="dxa"/>
            <w:shd w:val="clear" w:color="auto" w:fill="FFFFFF" w:themeFill="background1"/>
            <w:tcMar>
              <w:top w:w="80" w:type="dxa"/>
              <w:left w:w="100" w:type="dxa"/>
              <w:bottom w:w="80" w:type="dxa"/>
              <w:right w:w="100" w:type="dxa"/>
            </w:tcMar>
            <w:vAlign w:val="center"/>
          </w:tcPr>
          <w:p w14:paraId="1A46E856" w14:textId="094DD262" w:rsidR="008108CA" w:rsidRPr="005F3111" w:rsidRDefault="00131737" w:rsidP="00836158">
            <w:pPr>
              <w:spacing w:after="0" w:line="240" w:lineRule="auto"/>
              <w:jc w:val="both"/>
              <w:rPr>
                <w:rFonts w:cs="Times New Roman"/>
                <w:sz w:val="22"/>
              </w:rPr>
            </w:pPr>
            <w:r w:rsidRPr="006C2672">
              <w:rPr>
                <w:rFonts w:cs="Times New Roman"/>
                <w:sz w:val="22"/>
              </w:rPr>
              <w:t xml:space="preserve">Thống kê số đề tài, bài báo </w:t>
            </w:r>
            <w:r>
              <w:rPr>
                <w:rFonts w:cs="Times New Roman"/>
                <w:sz w:val="22"/>
              </w:rPr>
              <w:t>khoa học</w:t>
            </w:r>
            <w:r w:rsidRPr="006C2672">
              <w:rPr>
                <w:rFonts w:cs="Times New Roman"/>
                <w:sz w:val="22"/>
              </w:rPr>
              <w:t xml:space="preserve">, </w:t>
            </w:r>
            <w:r>
              <w:rPr>
                <w:rFonts w:cs="Times New Roman"/>
                <w:sz w:val="22"/>
              </w:rPr>
              <w:t xml:space="preserve">sáng chế </w:t>
            </w:r>
            <w:r w:rsidRPr="006C2672">
              <w:rPr>
                <w:rFonts w:cs="Times New Roman"/>
                <w:sz w:val="22"/>
              </w:rPr>
              <w:t>giải pháp hữu ích</w:t>
            </w:r>
            <w:r>
              <w:rPr>
                <w:rFonts w:cs="Times New Roman"/>
                <w:sz w:val="22"/>
              </w:rPr>
              <w:t>...</w:t>
            </w:r>
            <w:r w:rsidRPr="006C2672">
              <w:rPr>
                <w:rFonts w:cs="Times New Roman"/>
                <w:sz w:val="22"/>
              </w:rPr>
              <w:t xml:space="preserve"> </w:t>
            </w:r>
          </w:p>
        </w:tc>
        <w:tc>
          <w:tcPr>
            <w:tcW w:w="2268" w:type="dxa"/>
            <w:shd w:val="clear" w:color="auto" w:fill="FFFFFF" w:themeFill="background1"/>
            <w:tcMar>
              <w:top w:w="80" w:type="dxa"/>
              <w:left w:w="100" w:type="dxa"/>
              <w:bottom w:w="80" w:type="dxa"/>
              <w:right w:w="100" w:type="dxa"/>
            </w:tcMar>
            <w:vAlign w:val="center"/>
          </w:tcPr>
          <w:p w14:paraId="2D4BFB6B" w14:textId="77777777" w:rsidR="008108CA" w:rsidRPr="005F3111" w:rsidRDefault="008108CA" w:rsidP="008108CA">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56F8F8FC" w14:textId="77777777" w:rsidR="008108CA" w:rsidRPr="005F3111" w:rsidRDefault="008108CA" w:rsidP="008108CA">
            <w:pPr>
              <w:spacing w:after="0" w:line="240" w:lineRule="auto"/>
              <w:jc w:val="both"/>
              <w:rPr>
                <w:rFonts w:cs="Times New Roman"/>
                <w:sz w:val="22"/>
              </w:rPr>
            </w:pPr>
          </w:p>
        </w:tc>
      </w:tr>
      <w:tr w:rsidR="008108CA" w:rsidRPr="005F3111" w14:paraId="7D6032D3" w14:textId="77777777" w:rsidTr="00836158">
        <w:tc>
          <w:tcPr>
            <w:tcW w:w="720" w:type="dxa"/>
            <w:shd w:val="clear" w:color="auto" w:fill="FFFFFF" w:themeFill="background1"/>
            <w:tcMar>
              <w:top w:w="80" w:type="dxa"/>
              <w:left w:w="100" w:type="dxa"/>
              <w:bottom w:w="80" w:type="dxa"/>
              <w:right w:w="100" w:type="dxa"/>
            </w:tcMar>
            <w:vAlign w:val="center"/>
          </w:tcPr>
          <w:p w14:paraId="3EC5B963" w14:textId="77777777" w:rsidR="008108CA" w:rsidRPr="005F3111" w:rsidRDefault="008108CA" w:rsidP="008108CA">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4265DF1C" w14:textId="01D1A766" w:rsidR="008108CA" w:rsidRPr="005F3111" w:rsidRDefault="008108CA" w:rsidP="00836158">
            <w:pPr>
              <w:spacing w:after="0" w:line="240" w:lineRule="auto"/>
              <w:jc w:val="center"/>
              <w:rPr>
                <w:rFonts w:cs="Times New Roman"/>
                <w:b/>
                <w:sz w:val="22"/>
              </w:rPr>
            </w:pPr>
            <w:r w:rsidRPr="005F3111">
              <w:rPr>
                <w:rFonts w:cs="Times New Roman"/>
                <w:b/>
                <w:sz w:val="22"/>
              </w:rPr>
              <w:t>Đánh giá, xếp loại chất lượng viên chức</w:t>
            </w:r>
          </w:p>
        </w:tc>
        <w:tc>
          <w:tcPr>
            <w:tcW w:w="4252" w:type="dxa"/>
            <w:shd w:val="clear" w:color="auto" w:fill="FFFFFF" w:themeFill="background1"/>
            <w:tcMar>
              <w:top w:w="80" w:type="dxa"/>
              <w:left w:w="100" w:type="dxa"/>
              <w:bottom w:w="80" w:type="dxa"/>
              <w:right w:w="100" w:type="dxa"/>
            </w:tcMar>
            <w:vAlign w:val="center"/>
          </w:tcPr>
          <w:p w14:paraId="592D0E56" w14:textId="07B19234" w:rsidR="008108CA" w:rsidRPr="005F3111" w:rsidRDefault="008108CA" w:rsidP="00836158">
            <w:pPr>
              <w:spacing w:after="0" w:line="240" w:lineRule="auto"/>
              <w:jc w:val="both"/>
              <w:rPr>
                <w:rFonts w:cs="Times New Roman"/>
                <w:color w:val="auto"/>
                <w:sz w:val="22"/>
              </w:rPr>
            </w:pPr>
            <w:r w:rsidRPr="005F3111">
              <w:rPr>
                <w:rFonts w:cs="Times New Roman"/>
                <w:color w:val="auto"/>
                <w:sz w:val="22"/>
              </w:rPr>
              <w:t>Khoản 5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308BD8ED" w14:textId="4FB5599A" w:rsidR="008108CA" w:rsidRPr="005F3111" w:rsidRDefault="008108CA" w:rsidP="00836158">
            <w:pPr>
              <w:spacing w:after="0" w:line="240" w:lineRule="auto"/>
              <w:jc w:val="both"/>
              <w:rPr>
                <w:rFonts w:cs="Times New Roman"/>
                <w:sz w:val="22"/>
              </w:rPr>
            </w:pPr>
            <w:r w:rsidRPr="005F3111">
              <w:rPr>
                <w:rFonts w:cs="Times New Roman"/>
                <w:sz w:val="22"/>
              </w:rPr>
              <w:t>Kết quả đánh giá xếp loại viên chức của 3 năm liên tiếp gần nhất</w:t>
            </w:r>
          </w:p>
        </w:tc>
        <w:tc>
          <w:tcPr>
            <w:tcW w:w="2268" w:type="dxa"/>
            <w:shd w:val="clear" w:color="auto" w:fill="FFFFFF" w:themeFill="background1"/>
            <w:tcMar>
              <w:top w:w="80" w:type="dxa"/>
              <w:left w:w="100" w:type="dxa"/>
              <w:bottom w:w="80" w:type="dxa"/>
              <w:right w:w="100" w:type="dxa"/>
            </w:tcMar>
            <w:vAlign w:val="center"/>
          </w:tcPr>
          <w:p w14:paraId="000DD438" w14:textId="77777777" w:rsidR="008108CA" w:rsidRPr="005F3111" w:rsidRDefault="008108CA" w:rsidP="008108CA">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2D930CD6" w14:textId="77777777" w:rsidR="008108CA" w:rsidRPr="005F3111" w:rsidRDefault="008108CA" w:rsidP="008108CA">
            <w:pPr>
              <w:spacing w:after="0" w:line="240" w:lineRule="auto"/>
              <w:jc w:val="both"/>
              <w:rPr>
                <w:rFonts w:cs="Times New Roman"/>
                <w:sz w:val="22"/>
              </w:rPr>
            </w:pPr>
          </w:p>
        </w:tc>
      </w:tr>
      <w:tr w:rsidR="008108CA" w:rsidRPr="005F3111" w14:paraId="463033B3" w14:textId="77777777" w:rsidTr="00836158">
        <w:tc>
          <w:tcPr>
            <w:tcW w:w="720" w:type="dxa"/>
            <w:shd w:val="clear" w:color="auto" w:fill="FFFFFF" w:themeFill="background1"/>
            <w:tcMar>
              <w:top w:w="80" w:type="dxa"/>
              <w:left w:w="100" w:type="dxa"/>
              <w:bottom w:w="80" w:type="dxa"/>
              <w:right w:w="100" w:type="dxa"/>
            </w:tcMar>
            <w:vAlign w:val="center"/>
          </w:tcPr>
          <w:p w14:paraId="640DDE95" w14:textId="77777777" w:rsidR="008108CA" w:rsidRPr="005F3111" w:rsidRDefault="008108CA" w:rsidP="008108CA">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0320D83E" w14:textId="554764A0" w:rsidR="008108CA" w:rsidRPr="005F3111" w:rsidRDefault="008108CA" w:rsidP="00836158">
            <w:pPr>
              <w:spacing w:after="0" w:line="240" w:lineRule="auto"/>
              <w:jc w:val="center"/>
              <w:rPr>
                <w:rFonts w:cs="Times New Roman"/>
                <w:b/>
                <w:sz w:val="22"/>
              </w:rPr>
            </w:pPr>
            <w:r w:rsidRPr="005F3111">
              <w:rPr>
                <w:rFonts w:cs="Times New Roman"/>
                <w:b/>
                <w:sz w:val="22"/>
              </w:rPr>
              <w:t>Độ tuổi bổ nhiệm</w:t>
            </w:r>
          </w:p>
        </w:tc>
        <w:tc>
          <w:tcPr>
            <w:tcW w:w="4252" w:type="dxa"/>
            <w:shd w:val="clear" w:color="auto" w:fill="FFFFFF" w:themeFill="background1"/>
            <w:tcMar>
              <w:top w:w="80" w:type="dxa"/>
              <w:left w:w="100" w:type="dxa"/>
              <w:bottom w:w="80" w:type="dxa"/>
              <w:right w:w="100" w:type="dxa"/>
            </w:tcMar>
            <w:vAlign w:val="center"/>
          </w:tcPr>
          <w:p w14:paraId="1E147B65" w14:textId="00FF17F9" w:rsidR="008108CA" w:rsidRPr="005F3111" w:rsidRDefault="008108CA" w:rsidP="00836158">
            <w:pPr>
              <w:spacing w:after="0" w:line="240" w:lineRule="auto"/>
              <w:jc w:val="both"/>
              <w:rPr>
                <w:rFonts w:cs="Times New Roman"/>
                <w:color w:val="auto"/>
                <w:sz w:val="22"/>
              </w:rPr>
            </w:pPr>
            <w:r w:rsidRPr="005F3111">
              <w:rPr>
                <w:rFonts w:cs="Times New Roman"/>
                <w:color w:val="auto"/>
                <w:sz w:val="22"/>
              </w:rPr>
              <w:t>Khoản 7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12CEA65E" w14:textId="6690282D" w:rsidR="008108CA" w:rsidRPr="005F3111" w:rsidRDefault="008108CA" w:rsidP="00836158">
            <w:pPr>
              <w:spacing w:after="0" w:line="240" w:lineRule="auto"/>
              <w:jc w:val="both"/>
              <w:rPr>
                <w:rFonts w:cs="Times New Roman"/>
                <w:sz w:val="22"/>
              </w:rPr>
            </w:pPr>
            <w:r w:rsidRPr="005F3111">
              <w:rPr>
                <w:rFonts w:cs="Times New Roman"/>
                <w:sz w:val="22"/>
              </w:rPr>
              <w:t>Ngày sinh, giới tính, tuổi tính đến thời điểm bổ nhiệm và lộ trình tuổi nghỉ hưu tương ứng (lộ trình tuổi nghỉ hưu áp dụng theo Nghị định số 135/2020/NĐ-CP của Chính phủ).</w:t>
            </w:r>
          </w:p>
        </w:tc>
        <w:tc>
          <w:tcPr>
            <w:tcW w:w="2268" w:type="dxa"/>
            <w:shd w:val="clear" w:color="auto" w:fill="FFFFFF" w:themeFill="background1"/>
            <w:tcMar>
              <w:top w:w="80" w:type="dxa"/>
              <w:left w:w="100" w:type="dxa"/>
              <w:bottom w:w="80" w:type="dxa"/>
              <w:right w:w="100" w:type="dxa"/>
            </w:tcMar>
            <w:vAlign w:val="center"/>
          </w:tcPr>
          <w:p w14:paraId="1CD11202" w14:textId="77777777" w:rsidR="008108CA" w:rsidRPr="005F3111" w:rsidRDefault="008108CA" w:rsidP="008108CA">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1BAC9080" w14:textId="77777777" w:rsidR="008108CA" w:rsidRPr="005F3111" w:rsidRDefault="008108CA" w:rsidP="008108CA">
            <w:pPr>
              <w:spacing w:after="0" w:line="240" w:lineRule="auto"/>
              <w:jc w:val="both"/>
              <w:rPr>
                <w:rFonts w:cs="Times New Roman"/>
                <w:sz w:val="22"/>
              </w:rPr>
            </w:pPr>
          </w:p>
        </w:tc>
      </w:tr>
      <w:tr w:rsidR="008D1F94" w:rsidRPr="005F3111" w14:paraId="3AB17077" w14:textId="77777777" w:rsidTr="00836158">
        <w:tc>
          <w:tcPr>
            <w:tcW w:w="720" w:type="dxa"/>
            <w:shd w:val="clear" w:color="auto" w:fill="FFFFFF" w:themeFill="background1"/>
            <w:tcMar>
              <w:top w:w="80" w:type="dxa"/>
              <w:left w:w="100" w:type="dxa"/>
              <w:bottom w:w="80" w:type="dxa"/>
              <w:right w:w="100" w:type="dxa"/>
            </w:tcMar>
            <w:vAlign w:val="center"/>
          </w:tcPr>
          <w:p w14:paraId="17C1B033" w14:textId="77777777" w:rsidR="008D1F94" w:rsidRPr="005F3111" w:rsidRDefault="008D1F94" w:rsidP="008D1F94">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7C9156C3" w14:textId="629B401A" w:rsidR="008D1F94" w:rsidRPr="005F3111" w:rsidRDefault="008D1F94" w:rsidP="00836158">
            <w:pPr>
              <w:spacing w:after="0" w:line="240" w:lineRule="auto"/>
              <w:jc w:val="center"/>
              <w:rPr>
                <w:rFonts w:cs="Times New Roman"/>
                <w:b/>
                <w:sz w:val="22"/>
              </w:rPr>
            </w:pPr>
            <w:r w:rsidRPr="005F3111">
              <w:rPr>
                <w:rFonts w:cs="Times New Roman"/>
                <w:b/>
                <w:sz w:val="22"/>
              </w:rPr>
              <w:t>Sức khỏe công tác</w:t>
            </w:r>
          </w:p>
        </w:tc>
        <w:tc>
          <w:tcPr>
            <w:tcW w:w="4252" w:type="dxa"/>
            <w:shd w:val="clear" w:color="auto" w:fill="FFFFFF" w:themeFill="background1"/>
            <w:tcMar>
              <w:top w:w="80" w:type="dxa"/>
              <w:left w:w="100" w:type="dxa"/>
              <w:bottom w:w="80" w:type="dxa"/>
              <w:right w:w="100" w:type="dxa"/>
            </w:tcMar>
            <w:vAlign w:val="center"/>
          </w:tcPr>
          <w:p w14:paraId="6EBA668E" w14:textId="1E42D8C5" w:rsidR="008D1F94" w:rsidRPr="005F3111" w:rsidRDefault="008D1F94" w:rsidP="00836158">
            <w:pPr>
              <w:spacing w:after="0" w:line="240" w:lineRule="auto"/>
              <w:jc w:val="both"/>
              <w:rPr>
                <w:rFonts w:cs="Times New Roman"/>
                <w:color w:val="auto"/>
                <w:sz w:val="22"/>
              </w:rPr>
            </w:pPr>
            <w:r w:rsidRPr="005F3111">
              <w:rPr>
                <w:rFonts w:cs="Times New Roman"/>
                <w:color w:val="auto"/>
                <w:sz w:val="22"/>
              </w:rPr>
              <w:t>Khoản 8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7FFD4F31" w14:textId="1439B3FA" w:rsidR="008D1F94" w:rsidRPr="005F3111" w:rsidRDefault="008D1F94" w:rsidP="00836158">
            <w:pPr>
              <w:spacing w:after="0" w:line="240" w:lineRule="auto"/>
              <w:jc w:val="both"/>
              <w:rPr>
                <w:rFonts w:cs="Times New Roman"/>
                <w:sz w:val="22"/>
              </w:rPr>
            </w:pPr>
            <w:r w:rsidRPr="005F3111">
              <w:rPr>
                <w:rFonts w:cs="Times New Roman"/>
                <w:sz w:val="22"/>
              </w:rPr>
              <w:t>Giấy khám sức khỏe do bệnh viện cấp có thẩm quyền cấp trong vòng 6 tháng.</w:t>
            </w:r>
          </w:p>
        </w:tc>
        <w:tc>
          <w:tcPr>
            <w:tcW w:w="2268" w:type="dxa"/>
            <w:shd w:val="clear" w:color="auto" w:fill="FFFFFF" w:themeFill="background1"/>
            <w:tcMar>
              <w:top w:w="80" w:type="dxa"/>
              <w:left w:w="100" w:type="dxa"/>
              <w:bottom w:w="80" w:type="dxa"/>
              <w:right w:w="100" w:type="dxa"/>
            </w:tcMar>
            <w:vAlign w:val="center"/>
          </w:tcPr>
          <w:p w14:paraId="33D40383" w14:textId="77777777" w:rsidR="008D1F94" w:rsidRPr="005F3111" w:rsidRDefault="008D1F94" w:rsidP="008D1F94">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6797840A" w14:textId="77777777" w:rsidR="008D1F94" w:rsidRPr="005F3111" w:rsidRDefault="008D1F94" w:rsidP="008D1F94">
            <w:pPr>
              <w:spacing w:after="0" w:line="240" w:lineRule="auto"/>
              <w:jc w:val="both"/>
              <w:rPr>
                <w:rFonts w:cs="Times New Roman"/>
                <w:sz w:val="22"/>
              </w:rPr>
            </w:pPr>
          </w:p>
        </w:tc>
      </w:tr>
      <w:tr w:rsidR="008D1F94" w:rsidRPr="005F3111" w14:paraId="69FD41DB" w14:textId="77777777" w:rsidTr="00836158">
        <w:tc>
          <w:tcPr>
            <w:tcW w:w="720" w:type="dxa"/>
            <w:shd w:val="clear" w:color="auto" w:fill="FFFFFF" w:themeFill="background1"/>
            <w:tcMar>
              <w:top w:w="80" w:type="dxa"/>
              <w:left w:w="100" w:type="dxa"/>
              <w:bottom w:w="80" w:type="dxa"/>
              <w:right w:w="100" w:type="dxa"/>
            </w:tcMar>
            <w:vAlign w:val="center"/>
          </w:tcPr>
          <w:p w14:paraId="4AE4044A" w14:textId="77777777" w:rsidR="008D1F94" w:rsidRPr="005F3111" w:rsidRDefault="008D1F94" w:rsidP="008D1F94">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2885610D" w14:textId="7FF7BD16" w:rsidR="008D1F94" w:rsidRPr="005F3111" w:rsidRDefault="008D1F94" w:rsidP="00836158">
            <w:pPr>
              <w:spacing w:after="0" w:line="240" w:lineRule="auto"/>
              <w:jc w:val="center"/>
              <w:rPr>
                <w:rFonts w:cs="Times New Roman"/>
                <w:b/>
                <w:sz w:val="22"/>
              </w:rPr>
            </w:pPr>
            <w:r w:rsidRPr="005F3111">
              <w:rPr>
                <w:rFonts w:cs="Times New Roman"/>
                <w:b/>
                <w:sz w:val="22"/>
              </w:rPr>
              <w:t>Hồ sơ lý lịch, Kê khai tài sản và Kế hoạch</w:t>
            </w:r>
          </w:p>
        </w:tc>
        <w:tc>
          <w:tcPr>
            <w:tcW w:w="4252" w:type="dxa"/>
            <w:shd w:val="clear" w:color="auto" w:fill="FFFFFF" w:themeFill="background1"/>
            <w:tcMar>
              <w:top w:w="80" w:type="dxa"/>
              <w:left w:w="100" w:type="dxa"/>
              <w:bottom w:w="80" w:type="dxa"/>
              <w:right w:w="100" w:type="dxa"/>
            </w:tcMar>
            <w:vAlign w:val="center"/>
          </w:tcPr>
          <w:p w14:paraId="1FE90538" w14:textId="665E82A2" w:rsidR="008D1F94" w:rsidRPr="005F3111" w:rsidRDefault="008D1F94" w:rsidP="00836158">
            <w:pPr>
              <w:spacing w:after="0" w:line="240" w:lineRule="auto"/>
              <w:jc w:val="both"/>
              <w:rPr>
                <w:rFonts w:cs="Times New Roman"/>
                <w:color w:val="auto"/>
                <w:sz w:val="22"/>
              </w:rPr>
            </w:pPr>
            <w:r w:rsidRPr="005F3111">
              <w:rPr>
                <w:rFonts w:cs="Times New Roman"/>
                <w:color w:val="auto"/>
                <w:sz w:val="22"/>
              </w:rPr>
              <w:t>Khoản 4,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4979F27C" w14:textId="41743334" w:rsidR="008D1F94" w:rsidRPr="005F3111" w:rsidRDefault="008D1F94" w:rsidP="00836158">
            <w:pPr>
              <w:spacing w:after="0" w:line="240" w:lineRule="auto"/>
              <w:jc w:val="both"/>
              <w:rPr>
                <w:rFonts w:cs="Times New Roman"/>
                <w:sz w:val="22"/>
              </w:rPr>
            </w:pPr>
            <w:r w:rsidRPr="005F3111">
              <w:rPr>
                <w:rFonts w:cs="Times New Roman"/>
                <w:sz w:val="22"/>
              </w:rPr>
              <w:t>Sơ yếu lý lịch tự thuật, Bản kê khai tài sản có ký xác nhận và Bản Chương trình hành động</w:t>
            </w:r>
          </w:p>
        </w:tc>
        <w:tc>
          <w:tcPr>
            <w:tcW w:w="2268" w:type="dxa"/>
            <w:shd w:val="clear" w:color="auto" w:fill="FFFFFF" w:themeFill="background1"/>
            <w:tcMar>
              <w:top w:w="80" w:type="dxa"/>
              <w:left w:w="100" w:type="dxa"/>
              <w:bottom w:w="80" w:type="dxa"/>
              <w:right w:w="100" w:type="dxa"/>
            </w:tcMar>
            <w:vAlign w:val="center"/>
          </w:tcPr>
          <w:p w14:paraId="66586147" w14:textId="77777777" w:rsidR="008D1F94" w:rsidRPr="005F3111" w:rsidRDefault="008D1F94" w:rsidP="008D1F94">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6798BFA6" w14:textId="77777777" w:rsidR="008D1F94" w:rsidRPr="005F3111" w:rsidRDefault="008D1F94" w:rsidP="008D1F94">
            <w:pPr>
              <w:spacing w:after="0" w:line="240" w:lineRule="auto"/>
              <w:jc w:val="both"/>
              <w:rPr>
                <w:rFonts w:cs="Times New Roman"/>
                <w:sz w:val="22"/>
              </w:rPr>
            </w:pPr>
          </w:p>
        </w:tc>
      </w:tr>
      <w:tr w:rsidR="008D1F94" w:rsidRPr="005F3111" w14:paraId="00190CC8" w14:textId="77777777" w:rsidTr="00836158">
        <w:tc>
          <w:tcPr>
            <w:tcW w:w="720" w:type="dxa"/>
            <w:shd w:val="clear" w:color="auto" w:fill="FFFFFF" w:themeFill="background1"/>
            <w:tcMar>
              <w:top w:w="80" w:type="dxa"/>
              <w:left w:w="100" w:type="dxa"/>
              <w:bottom w:w="80" w:type="dxa"/>
              <w:right w:w="100" w:type="dxa"/>
            </w:tcMar>
            <w:vAlign w:val="center"/>
          </w:tcPr>
          <w:p w14:paraId="57883B7B" w14:textId="77777777" w:rsidR="008D1F94" w:rsidRPr="005F3111" w:rsidRDefault="008D1F94" w:rsidP="008D1F94">
            <w:pPr>
              <w:pStyle w:val="ListParagraph"/>
              <w:numPr>
                <w:ilvl w:val="0"/>
                <w:numId w:val="12"/>
              </w:numPr>
              <w:spacing w:after="0" w:line="240" w:lineRule="auto"/>
              <w:ind w:left="360"/>
              <w:jc w:val="center"/>
              <w:rPr>
                <w:rFonts w:cs="Times New Roman"/>
                <w:sz w:val="22"/>
              </w:rPr>
            </w:pPr>
          </w:p>
        </w:tc>
        <w:tc>
          <w:tcPr>
            <w:tcW w:w="2536" w:type="dxa"/>
            <w:shd w:val="clear" w:color="auto" w:fill="FFFFFF" w:themeFill="background1"/>
            <w:tcMar>
              <w:top w:w="80" w:type="dxa"/>
              <w:left w:w="100" w:type="dxa"/>
              <w:bottom w:w="80" w:type="dxa"/>
              <w:right w:w="100" w:type="dxa"/>
            </w:tcMar>
            <w:vAlign w:val="center"/>
          </w:tcPr>
          <w:p w14:paraId="205EB7C0" w14:textId="051A48AB" w:rsidR="008D1F94" w:rsidRPr="005F3111" w:rsidRDefault="008D1F94" w:rsidP="00836158">
            <w:pPr>
              <w:spacing w:after="0" w:line="240" w:lineRule="auto"/>
              <w:jc w:val="center"/>
              <w:rPr>
                <w:rFonts w:cs="Times New Roman"/>
                <w:b/>
                <w:sz w:val="22"/>
              </w:rPr>
            </w:pPr>
            <w:r w:rsidRPr="005F3111">
              <w:rPr>
                <w:rFonts w:cs="Times New Roman"/>
                <w:b/>
                <w:sz w:val="22"/>
              </w:rPr>
              <w:t>Ý thức kỷ luật và Hạn chế bổ nhiệm</w:t>
            </w:r>
          </w:p>
        </w:tc>
        <w:tc>
          <w:tcPr>
            <w:tcW w:w="4252" w:type="dxa"/>
            <w:shd w:val="clear" w:color="auto" w:fill="FFFFFF" w:themeFill="background1"/>
            <w:tcMar>
              <w:top w:w="80" w:type="dxa"/>
              <w:left w:w="100" w:type="dxa"/>
              <w:bottom w:w="80" w:type="dxa"/>
              <w:right w:w="100" w:type="dxa"/>
            </w:tcMar>
            <w:vAlign w:val="center"/>
          </w:tcPr>
          <w:p w14:paraId="6CBC00F6" w14:textId="48D9D9C9" w:rsidR="008D1F94" w:rsidRPr="005F3111" w:rsidRDefault="008D1F94" w:rsidP="00836158">
            <w:pPr>
              <w:spacing w:after="0" w:line="240" w:lineRule="auto"/>
              <w:jc w:val="both"/>
              <w:rPr>
                <w:rFonts w:cs="Times New Roman"/>
                <w:color w:val="auto"/>
                <w:sz w:val="22"/>
              </w:rPr>
            </w:pPr>
            <w:r w:rsidRPr="005F3111">
              <w:rPr>
                <w:rFonts w:cs="Times New Roman"/>
                <w:color w:val="auto"/>
                <w:sz w:val="22"/>
              </w:rPr>
              <w:t>Khoản 6, Khoản 7, Khoản 9 Điều 29 Nghị định số 259/2026/NĐ-CP ngày 30/06/2026 của Chính phủ.</w:t>
            </w:r>
          </w:p>
        </w:tc>
        <w:tc>
          <w:tcPr>
            <w:tcW w:w="3260" w:type="dxa"/>
            <w:shd w:val="clear" w:color="auto" w:fill="FFFFFF" w:themeFill="background1"/>
            <w:tcMar>
              <w:top w:w="80" w:type="dxa"/>
              <w:left w:w="100" w:type="dxa"/>
              <w:bottom w:w="80" w:type="dxa"/>
              <w:right w:w="100" w:type="dxa"/>
            </w:tcMar>
            <w:vAlign w:val="center"/>
          </w:tcPr>
          <w:p w14:paraId="037DD0C3" w14:textId="06DB1860" w:rsidR="008D1F94" w:rsidRPr="005F3111" w:rsidRDefault="008D1F94" w:rsidP="00836158">
            <w:pPr>
              <w:spacing w:after="0" w:line="240" w:lineRule="auto"/>
              <w:jc w:val="both"/>
              <w:rPr>
                <w:rFonts w:cs="Times New Roman"/>
                <w:sz w:val="22"/>
              </w:rPr>
            </w:pPr>
            <w:r w:rsidRPr="005F3111">
              <w:rPr>
                <w:rFonts w:cs="Times New Roman"/>
                <w:sz w:val="22"/>
              </w:rPr>
              <w:t>Cam đoan không đang trong thời hạn thi hành quyết định kỷ luật; không bị khởi tố, điều tra, truy tố hoặc xét xử.</w:t>
            </w:r>
          </w:p>
        </w:tc>
        <w:tc>
          <w:tcPr>
            <w:tcW w:w="2268" w:type="dxa"/>
            <w:shd w:val="clear" w:color="auto" w:fill="FFFFFF" w:themeFill="background1"/>
            <w:tcMar>
              <w:top w:w="80" w:type="dxa"/>
              <w:left w:w="100" w:type="dxa"/>
              <w:bottom w:w="80" w:type="dxa"/>
              <w:right w:w="100" w:type="dxa"/>
            </w:tcMar>
            <w:vAlign w:val="center"/>
          </w:tcPr>
          <w:p w14:paraId="0CBE71D4" w14:textId="77777777" w:rsidR="008D1F94" w:rsidRPr="005F3111" w:rsidRDefault="008D1F94" w:rsidP="008D1F94">
            <w:pPr>
              <w:spacing w:after="0" w:line="240" w:lineRule="auto"/>
              <w:jc w:val="both"/>
              <w:rPr>
                <w:rFonts w:cs="Times New Roman"/>
                <w:sz w:val="22"/>
              </w:rPr>
            </w:pPr>
          </w:p>
        </w:tc>
        <w:tc>
          <w:tcPr>
            <w:tcW w:w="1276" w:type="dxa"/>
            <w:shd w:val="clear" w:color="auto" w:fill="FFFFFF" w:themeFill="background1"/>
            <w:tcMar>
              <w:top w:w="80" w:type="dxa"/>
              <w:left w:w="100" w:type="dxa"/>
              <w:bottom w:w="80" w:type="dxa"/>
              <w:right w:w="100" w:type="dxa"/>
            </w:tcMar>
            <w:vAlign w:val="center"/>
          </w:tcPr>
          <w:p w14:paraId="01219335" w14:textId="77777777" w:rsidR="008D1F94" w:rsidRPr="005F3111" w:rsidRDefault="008D1F94" w:rsidP="008D1F94">
            <w:pPr>
              <w:spacing w:after="0" w:line="240" w:lineRule="auto"/>
              <w:jc w:val="both"/>
              <w:rPr>
                <w:rFonts w:cs="Times New Roman"/>
                <w:sz w:val="22"/>
              </w:rPr>
            </w:pPr>
          </w:p>
        </w:tc>
      </w:tr>
    </w:tbl>
    <w:p w14:paraId="0CA234BD" w14:textId="77777777" w:rsidR="00147537" w:rsidRDefault="00147537" w:rsidP="006A425C">
      <w:pPr>
        <w:spacing w:after="0" w:line="240" w:lineRule="auto"/>
        <w:rPr>
          <w:b/>
          <w:color w:val="auto"/>
          <w:sz w:val="24"/>
        </w:rPr>
      </w:pPr>
    </w:p>
    <w:sectPr w:rsidR="00147537" w:rsidSect="0003461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8AE69" w14:textId="77777777" w:rsidR="006E6739" w:rsidRDefault="006E6739" w:rsidP="00E74B7F">
      <w:pPr>
        <w:spacing w:after="0" w:line="240" w:lineRule="auto"/>
      </w:pPr>
      <w:r>
        <w:separator/>
      </w:r>
    </w:p>
  </w:endnote>
  <w:endnote w:type="continuationSeparator" w:id="0">
    <w:p w14:paraId="0F250FC5" w14:textId="77777777" w:rsidR="006E6739" w:rsidRDefault="006E6739" w:rsidP="00E74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0B0D" w14:textId="77777777" w:rsidR="006E6739" w:rsidRDefault="006E6739" w:rsidP="00E74B7F">
      <w:pPr>
        <w:spacing w:after="0" w:line="240" w:lineRule="auto"/>
      </w:pPr>
      <w:r>
        <w:separator/>
      </w:r>
    </w:p>
  </w:footnote>
  <w:footnote w:type="continuationSeparator" w:id="0">
    <w:p w14:paraId="77502807" w14:textId="77777777" w:rsidR="006E6739" w:rsidRDefault="006E6739" w:rsidP="00E74B7F">
      <w:pPr>
        <w:spacing w:after="0" w:line="240" w:lineRule="auto"/>
      </w:pPr>
      <w:r>
        <w:continuationSeparator/>
      </w:r>
    </w:p>
  </w:footnote>
  <w:footnote w:id="1">
    <w:p w14:paraId="447E4642" w14:textId="1B765189" w:rsidR="00E74B7F" w:rsidRDefault="00E74B7F">
      <w:pPr>
        <w:pStyle w:val="FootnoteText"/>
      </w:pPr>
      <w:r>
        <w:rPr>
          <w:rStyle w:val="FootnoteReference"/>
        </w:rPr>
        <w:footnoteRef/>
      </w:r>
      <w:r>
        <w:t xml:space="preserve"> Trưởng hợp Không đạt nêu rõ lý do.</w:t>
      </w:r>
    </w:p>
  </w:footnote>
  <w:footnote w:id="2">
    <w:p w14:paraId="76014B99" w14:textId="77777777" w:rsidR="00ED01BC" w:rsidRDefault="00ED01BC" w:rsidP="00ED01BC">
      <w:pPr>
        <w:pStyle w:val="FootnoteText"/>
      </w:pPr>
      <w:r>
        <w:rPr>
          <w:rStyle w:val="FootnoteReference"/>
        </w:rPr>
        <w:footnoteRef/>
      </w:r>
      <w:r>
        <w:t xml:space="preserve"> Trưởng hợp Không đạt nêu rõ lý 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3B40EFC"/>
    <w:multiLevelType w:val="hybridMultilevel"/>
    <w:tmpl w:val="45AC440C"/>
    <w:lvl w:ilvl="0" w:tplc="ACC6B0DC">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335EAC"/>
    <w:multiLevelType w:val="hybridMultilevel"/>
    <w:tmpl w:val="45AC440C"/>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D6C603C"/>
    <w:multiLevelType w:val="hybridMultilevel"/>
    <w:tmpl w:val="3DCE8A82"/>
    <w:lvl w:ilvl="0" w:tplc="B5006F60">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num w:numId="1" w16cid:durableId="529611868">
    <w:abstractNumId w:val="8"/>
  </w:num>
  <w:num w:numId="2" w16cid:durableId="1832091162">
    <w:abstractNumId w:val="6"/>
  </w:num>
  <w:num w:numId="3" w16cid:durableId="988171987">
    <w:abstractNumId w:val="5"/>
  </w:num>
  <w:num w:numId="4" w16cid:durableId="206725447">
    <w:abstractNumId w:val="4"/>
  </w:num>
  <w:num w:numId="5" w16cid:durableId="135609025">
    <w:abstractNumId w:val="7"/>
  </w:num>
  <w:num w:numId="6" w16cid:durableId="1361513808">
    <w:abstractNumId w:val="3"/>
  </w:num>
  <w:num w:numId="7" w16cid:durableId="1722485313">
    <w:abstractNumId w:val="2"/>
  </w:num>
  <w:num w:numId="8" w16cid:durableId="678460311">
    <w:abstractNumId w:val="1"/>
  </w:num>
  <w:num w:numId="9" w16cid:durableId="146556852">
    <w:abstractNumId w:val="0"/>
  </w:num>
  <w:num w:numId="10" w16cid:durableId="1557620264">
    <w:abstractNumId w:val="11"/>
  </w:num>
  <w:num w:numId="11" w16cid:durableId="1474104701">
    <w:abstractNumId w:val="9"/>
  </w:num>
  <w:num w:numId="12" w16cid:durableId="7691312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D77"/>
    <w:rsid w:val="00034616"/>
    <w:rsid w:val="0006063C"/>
    <w:rsid w:val="00074060"/>
    <w:rsid w:val="000861BC"/>
    <w:rsid w:val="000A2F62"/>
    <w:rsid w:val="000E07EF"/>
    <w:rsid w:val="00131737"/>
    <w:rsid w:val="00147537"/>
    <w:rsid w:val="0015074B"/>
    <w:rsid w:val="001672A8"/>
    <w:rsid w:val="00184C1C"/>
    <w:rsid w:val="00235E35"/>
    <w:rsid w:val="00253CCB"/>
    <w:rsid w:val="00261952"/>
    <w:rsid w:val="0029639D"/>
    <w:rsid w:val="002C1350"/>
    <w:rsid w:val="002C1F95"/>
    <w:rsid w:val="002E49D7"/>
    <w:rsid w:val="00303217"/>
    <w:rsid w:val="00311ABD"/>
    <w:rsid w:val="00326F90"/>
    <w:rsid w:val="0033668D"/>
    <w:rsid w:val="00337E0A"/>
    <w:rsid w:val="00351651"/>
    <w:rsid w:val="003B5CD9"/>
    <w:rsid w:val="003C49B3"/>
    <w:rsid w:val="003F2611"/>
    <w:rsid w:val="004102F4"/>
    <w:rsid w:val="0042763F"/>
    <w:rsid w:val="004510C9"/>
    <w:rsid w:val="00464410"/>
    <w:rsid w:val="00484378"/>
    <w:rsid w:val="00493D05"/>
    <w:rsid w:val="004D7468"/>
    <w:rsid w:val="00505351"/>
    <w:rsid w:val="005441E4"/>
    <w:rsid w:val="00547069"/>
    <w:rsid w:val="0058121A"/>
    <w:rsid w:val="00583778"/>
    <w:rsid w:val="0059327C"/>
    <w:rsid w:val="005C27B0"/>
    <w:rsid w:val="005F3111"/>
    <w:rsid w:val="006313D8"/>
    <w:rsid w:val="00657A39"/>
    <w:rsid w:val="00662083"/>
    <w:rsid w:val="006705DF"/>
    <w:rsid w:val="00693AF8"/>
    <w:rsid w:val="006A425C"/>
    <w:rsid w:val="006B3EDB"/>
    <w:rsid w:val="006C2672"/>
    <w:rsid w:val="006D7ED8"/>
    <w:rsid w:val="006E6739"/>
    <w:rsid w:val="006F29F2"/>
    <w:rsid w:val="00766D24"/>
    <w:rsid w:val="0077038D"/>
    <w:rsid w:val="00777DBB"/>
    <w:rsid w:val="007804FD"/>
    <w:rsid w:val="008108CA"/>
    <w:rsid w:val="00836158"/>
    <w:rsid w:val="008B2203"/>
    <w:rsid w:val="008D1F94"/>
    <w:rsid w:val="00904CDC"/>
    <w:rsid w:val="00913524"/>
    <w:rsid w:val="00925E85"/>
    <w:rsid w:val="009D0E32"/>
    <w:rsid w:val="009F6513"/>
    <w:rsid w:val="00A16251"/>
    <w:rsid w:val="00A517B3"/>
    <w:rsid w:val="00A522EC"/>
    <w:rsid w:val="00A77069"/>
    <w:rsid w:val="00A91D54"/>
    <w:rsid w:val="00AA1D8D"/>
    <w:rsid w:val="00AF3D64"/>
    <w:rsid w:val="00B23132"/>
    <w:rsid w:val="00B47730"/>
    <w:rsid w:val="00B56077"/>
    <w:rsid w:val="00BD78DD"/>
    <w:rsid w:val="00C218A8"/>
    <w:rsid w:val="00C32671"/>
    <w:rsid w:val="00C64961"/>
    <w:rsid w:val="00C82321"/>
    <w:rsid w:val="00CB0664"/>
    <w:rsid w:val="00CC5256"/>
    <w:rsid w:val="00CD1210"/>
    <w:rsid w:val="00CF0353"/>
    <w:rsid w:val="00CF58AD"/>
    <w:rsid w:val="00D10F26"/>
    <w:rsid w:val="00D137F2"/>
    <w:rsid w:val="00D26DE5"/>
    <w:rsid w:val="00DA52C9"/>
    <w:rsid w:val="00E21983"/>
    <w:rsid w:val="00E55E90"/>
    <w:rsid w:val="00E74B7F"/>
    <w:rsid w:val="00EC19D3"/>
    <w:rsid w:val="00ED01BC"/>
    <w:rsid w:val="00ED13B5"/>
    <w:rsid w:val="00EF4217"/>
    <w:rsid w:val="00F27583"/>
    <w:rsid w:val="00F358C3"/>
    <w:rsid w:val="00F60928"/>
    <w:rsid w:val="00FB3830"/>
    <w:rsid w:val="00FC439E"/>
    <w:rsid w:val="00FC693F"/>
    <w:rsid w:val="00FC6F37"/>
    <w:rsid w:val="00FD06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7558F4"/>
  <w14:defaultImageDpi w14:val="300"/>
  <w15:docId w15:val="{3583F1DE-8810-493C-AF79-C695B55C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color w:val="333333"/>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4102F4"/>
    <w:pPr>
      <w:spacing w:before="100" w:beforeAutospacing="1" w:after="100" w:afterAutospacing="1" w:line="240" w:lineRule="auto"/>
    </w:pPr>
    <w:rPr>
      <w:rFonts w:cs="Times New Roman"/>
      <w:color w:val="auto"/>
      <w:sz w:val="24"/>
      <w:szCs w:val="24"/>
    </w:rPr>
  </w:style>
  <w:style w:type="paragraph" w:styleId="BodyTextIndent2">
    <w:name w:val="Body Text Indent 2"/>
    <w:basedOn w:val="Normal"/>
    <w:link w:val="BodyTextIndent2Char"/>
    <w:rsid w:val="00D26DE5"/>
    <w:pPr>
      <w:spacing w:after="120" w:line="480" w:lineRule="auto"/>
      <w:ind w:left="360"/>
    </w:pPr>
    <w:rPr>
      <w:rFonts w:eastAsia="Times New Roman" w:cs="Times New Roman"/>
      <w:color w:val="auto"/>
      <w:sz w:val="24"/>
      <w:szCs w:val="24"/>
    </w:rPr>
  </w:style>
  <w:style w:type="character" w:customStyle="1" w:styleId="BodyTextIndent2Char">
    <w:name w:val="Body Text Indent 2 Char"/>
    <w:basedOn w:val="DefaultParagraphFont"/>
    <w:link w:val="BodyTextIndent2"/>
    <w:rsid w:val="00D26DE5"/>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E74B7F"/>
    <w:pPr>
      <w:spacing w:after="0" w:line="240" w:lineRule="auto"/>
    </w:pPr>
    <w:rPr>
      <w:szCs w:val="20"/>
    </w:rPr>
  </w:style>
  <w:style w:type="character" w:customStyle="1" w:styleId="FootnoteTextChar">
    <w:name w:val="Footnote Text Char"/>
    <w:basedOn w:val="DefaultParagraphFont"/>
    <w:link w:val="FootnoteText"/>
    <w:uiPriority w:val="99"/>
    <w:semiHidden/>
    <w:rsid w:val="00E74B7F"/>
    <w:rPr>
      <w:rFonts w:ascii="Times New Roman" w:hAnsi="Times New Roman"/>
      <w:color w:val="333333"/>
      <w:sz w:val="20"/>
      <w:szCs w:val="20"/>
    </w:rPr>
  </w:style>
  <w:style w:type="character" w:styleId="FootnoteReference">
    <w:name w:val="footnote reference"/>
    <w:basedOn w:val="DefaultParagraphFont"/>
    <w:uiPriority w:val="99"/>
    <w:semiHidden/>
    <w:unhideWhenUsed/>
    <w:rsid w:val="00E74B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Lê Ngọc Tú</cp:lastModifiedBy>
  <cp:revision>91</cp:revision>
  <dcterms:created xsi:type="dcterms:W3CDTF">2013-12-23T23:15:00Z</dcterms:created>
  <dcterms:modified xsi:type="dcterms:W3CDTF">2026-08-14T09:41:00Z</dcterms:modified>
  <cp:category/>
</cp:coreProperties>
</file>